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0FAC" w:rsidRDefault="006E7076" w:rsidP="00470FAC">
      <w:pPr>
        <w:pStyle w:val="af2"/>
        <w:spacing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bookmarkStart w:id="0" w:name="bookmark0"/>
      <w:r w:rsidRPr="00470FAC">
        <w:rPr>
          <w:rFonts w:ascii="Times New Roman" w:hAnsi="Times New Roman"/>
          <w:sz w:val="28"/>
          <w:szCs w:val="28"/>
        </w:rPr>
        <w:t>Област</w:t>
      </w:r>
      <w:r w:rsidR="005C70B4" w:rsidRPr="00470FAC">
        <w:rPr>
          <w:rFonts w:ascii="Times New Roman" w:hAnsi="Times New Roman"/>
          <w:sz w:val="28"/>
          <w:szCs w:val="28"/>
        </w:rPr>
        <w:t xml:space="preserve">ное </w:t>
      </w:r>
      <w:r w:rsidRPr="00470FAC">
        <w:rPr>
          <w:rFonts w:ascii="Times New Roman" w:hAnsi="Times New Roman"/>
          <w:sz w:val="28"/>
          <w:szCs w:val="28"/>
        </w:rPr>
        <w:t xml:space="preserve">бюджетное образовательное учреждение </w:t>
      </w:r>
      <w:r w:rsidR="005C70B4" w:rsidRPr="00470FAC">
        <w:rPr>
          <w:rFonts w:ascii="Times New Roman" w:hAnsi="Times New Roman"/>
          <w:sz w:val="28"/>
          <w:szCs w:val="28"/>
        </w:rPr>
        <w:t xml:space="preserve">дополнительного </w:t>
      </w:r>
      <w:r w:rsidRPr="00470FAC">
        <w:rPr>
          <w:rFonts w:ascii="Times New Roman" w:hAnsi="Times New Roman"/>
          <w:sz w:val="28"/>
          <w:szCs w:val="28"/>
        </w:rPr>
        <w:t xml:space="preserve"> </w:t>
      </w:r>
      <w:r w:rsidR="005C70B4" w:rsidRPr="00470FAC">
        <w:rPr>
          <w:rFonts w:ascii="Times New Roman" w:hAnsi="Times New Roman"/>
          <w:sz w:val="28"/>
          <w:szCs w:val="28"/>
        </w:rPr>
        <w:t xml:space="preserve">образования </w:t>
      </w:r>
      <w:r w:rsidRPr="00470FAC">
        <w:rPr>
          <w:rFonts w:ascii="Times New Roman" w:hAnsi="Times New Roman"/>
          <w:sz w:val="28"/>
          <w:szCs w:val="28"/>
        </w:rPr>
        <w:t xml:space="preserve"> </w:t>
      </w:r>
      <w:r w:rsidR="005C70B4" w:rsidRPr="00470FAC">
        <w:rPr>
          <w:rFonts w:ascii="Times New Roman" w:hAnsi="Times New Roman"/>
          <w:sz w:val="28"/>
          <w:szCs w:val="28"/>
        </w:rPr>
        <w:t xml:space="preserve">«Железногорская </w:t>
      </w:r>
      <w:r w:rsidRPr="00470FAC">
        <w:rPr>
          <w:rFonts w:ascii="Times New Roman" w:hAnsi="Times New Roman"/>
          <w:sz w:val="28"/>
          <w:szCs w:val="28"/>
        </w:rPr>
        <w:t xml:space="preserve"> </w:t>
      </w:r>
      <w:r w:rsidR="005C70B4" w:rsidRPr="00470FAC">
        <w:rPr>
          <w:rFonts w:ascii="Times New Roman" w:hAnsi="Times New Roman"/>
          <w:sz w:val="28"/>
          <w:szCs w:val="28"/>
        </w:rPr>
        <w:t xml:space="preserve">детская школа </w:t>
      </w:r>
      <w:r w:rsidRPr="00470FAC">
        <w:rPr>
          <w:rFonts w:ascii="Times New Roman" w:hAnsi="Times New Roman"/>
          <w:sz w:val="28"/>
          <w:szCs w:val="28"/>
        </w:rPr>
        <w:t xml:space="preserve"> </w:t>
      </w:r>
      <w:r w:rsidR="005C70B4" w:rsidRPr="00470FAC">
        <w:rPr>
          <w:rFonts w:ascii="Times New Roman" w:hAnsi="Times New Roman"/>
          <w:sz w:val="28"/>
          <w:szCs w:val="28"/>
        </w:rPr>
        <w:t>искусств»</w:t>
      </w:r>
      <w:r w:rsidRPr="00470FAC">
        <w:rPr>
          <w:rFonts w:ascii="Times New Roman" w:hAnsi="Times New Roman"/>
          <w:sz w:val="28"/>
          <w:szCs w:val="28"/>
        </w:rPr>
        <w:t xml:space="preserve"> </w:t>
      </w:r>
    </w:p>
    <w:p w:rsidR="005C70B4" w:rsidRPr="00470FAC" w:rsidRDefault="006E7076" w:rsidP="00470FAC">
      <w:pPr>
        <w:pStyle w:val="af2"/>
        <w:spacing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470FAC">
        <w:rPr>
          <w:rFonts w:ascii="Times New Roman" w:hAnsi="Times New Roman"/>
          <w:sz w:val="28"/>
          <w:szCs w:val="28"/>
        </w:rPr>
        <w:t xml:space="preserve"> Министерства </w:t>
      </w:r>
      <w:r w:rsidR="005C70B4" w:rsidRPr="00470FAC">
        <w:rPr>
          <w:rFonts w:ascii="Times New Roman" w:hAnsi="Times New Roman"/>
          <w:sz w:val="28"/>
          <w:szCs w:val="28"/>
        </w:rPr>
        <w:t xml:space="preserve">культуры </w:t>
      </w:r>
      <w:r w:rsidRPr="00470FAC">
        <w:rPr>
          <w:rFonts w:ascii="Times New Roman" w:hAnsi="Times New Roman"/>
          <w:sz w:val="28"/>
          <w:szCs w:val="28"/>
        </w:rPr>
        <w:t xml:space="preserve"> Курской области</w:t>
      </w:r>
    </w:p>
    <w:p w:rsidR="005C70B4" w:rsidRDefault="005C70B4" w:rsidP="006E7076">
      <w:pPr>
        <w:pStyle w:val="af2"/>
        <w:jc w:val="center"/>
        <w:rPr>
          <w:rFonts w:ascii="Times New Roman" w:hAnsi="Times New Roman"/>
          <w:i/>
          <w:sz w:val="32"/>
          <w:szCs w:val="32"/>
        </w:rPr>
      </w:pPr>
    </w:p>
    <w:p w:rsidR="005C70B4" w:rsidRDefault="005C70B4" w:rsidP="005C70B4">
      <w:pPr>
        <w:pStyle w:val="af2"/>
        <w:rPr>
          <w:rFonts w:ascii="Times New Roman" w:hAnsi="Times New Roman"/>
          <w:i/>
          <w:sz w:val="32"/>
          <w:szCs w:val="32"/>
        </w:rPr>
      </w:pPr>
    </w:p>
    <w:p w:rsidR="005C70B4" w:rsidRDefault="005C70B4" w:rsidP="005C70B4">
      <w:pPr>
        <w:pStyle w:val="af2"/>
        <w:jc w:val="both"/>
        <w:rPr>
          <w:rFonts w:ascii="Times New Roman" w:hAnsi="Times New Roman"/>
          <w:sz w:val="32"/>
          <w:szCs w:val="32"/>
        </w:rPr>
      </w:pPr>
    </w:p>
    <w:p w:rsidR="005C70B4" w:rsidRDefault="005C70B4" w:rsidP="005C70B4">
      <w:pPr>
        <w:pStyle w:val="af2"/>
        <w:jc w:val="both"/>
        <w:rPr>
          <w:rFonts w:ascii="Times New Roman" w:hAnsi="Times New Roman"/>
          <w:sz w:val="32"/>
          <w:szCs w:val="32"/>
        </w:rPr>
      </w:pPr>
    </w:p>
    <w:p w:rsidR="005C70B4" w:rsidRDefault="005C70B4" w:rsidP="005C70B4">
      <w:pPr>
        <w:pStyle w:val="af2"/>
        <w:jc w:val="both"/>
        <w:rPr>
          <w:rFonts w:ascii="Times New Roman" w:hAnsi="Times New Roman"/>
          <w:sz w:val="32"/>
          <w:szCs w:val="32"/>
        </w:rPr>
      </w:pPr>
    </w:p>
    <w:p w:rsidR="005C70B4" w:rsidRPr="00BA5AD4" w:rsidRDefault="005C70B4" w:rsidP="005C70B4">
      <w:pPr>
        <w:pStyle w:val="af2"/>
        <w:jc w:val="both"/>
        <w:rPr>
          <w:rFonts w:ascii="Times New Roman" w:hAnsi="Times New Roman"/>
          <w:sz w:val="32"/>
          <w:szCs w:val="32"/>
        </w:rPr>
      </w:pPr>
    </w:p>
    <w:p w:rsidR="005C70B4" w:rsidRDefault="005C70B4" w:rsidP="005C70B4">
      <w:pPr>
        <w:pStyle w:val="af2"/>
        <w:ind w:left="0"/>
        <w:jc w:val="both"/>
        <w:rPr>
          <w:rFonts w:ascii="Times New Roman" w:hAnsi="Times New Roman"/>
          <w:sz w:val="32"/>
          <w:szCs w:val="32"/>
        </w:rPr>
      </w:pPr>
    </w:p>
    <w:p w:rsidR="00470FAC" w:rsidRPr="00BA5AD4" w:rsidRDefault="00470FAC" w:rsidP="005C70B4">
      <w:pPr>
        <w:pStyle w:val="af2"/>
        <w:ind w:left="0"/>
        <w:jc w:val="both"/>
        <w:rPr>
          <w:rFonts w:ascii="Times New Roman" w:hAnsi="Times New Roman"/>
          <w:sz w:val="32"/>
          <w:szCs w:val="32"/>
        </w:rPr>
      </w:pPr>
    </w:p>
    <w:p w:rsidR="005C70B4" w:rsidRPr="00BA5AD4" w:rsidRDefault="005C70B4" w:rsidP="005C70B4">
      <w:pPr>
        <w:spacing w:line="276" w:lineRule="auto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Рабочая программа</w:t>
      </w:r>
    </w:p>
    <w:p w:rsidR="005C70B4" w:rsidRDefault="005C70B4" w:rsidP="005C70B4">
      <w:pPr>
        <w:spacing w:line="276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6C6488" w:rsidRPr="00BA5AD4" w:rsidRDefault="006C6488" w:rsidP="005C70B4">
      <w:pPr>
        <w:spacing w:line="276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C70B4" w:rsidRDefault="005C70B4" w:rsidP="005C70B4">
      <w:pPr>
        <w:spacing w:line="276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5C70B4" w:rsidRPr="00BA5AD4" w:rsidRDefault="005C70B4" w:rsidP="005C70B4">
      <w:pPr>
        <w:spacing w:line="276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BA5AD4">
        <w:rPr>
          <w:rFonts w:ascii="Times New Roman" w:hAnsi="Times New Roman" w:cs="Times New Roman"/>
          <w:b/>
          <w:sz w:val="40"/>
          <w:szCs w:val="40"/>
        </w:rPr>
        <w:t xml:space="preserve">«ОСНОВЫ </w:t>
      </w:r>
      <w:proofErr w:type="gramStart"/>
      <w:r w:rsidRPr="00BA5AD4">
        <w:rPr>
          <w:rFonts w:ascii="Times New Roman" w:hAnsi="Times New Roman" w:cs="Times New Roman"/>
          <w:b/>
          <w:sz w:val="40"/>
          <w:szCs w:val="40"/>
        </w:rPr>
        <w:t>МУЗЫКАЛЬНОГО</w:t>
      </w:r>
      <w:proofErr w:type="gramEnd"/>
      <w:r w:rsidRPr="00BA5AD4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:rsidR="005C70B4" w:rsidRPr="00BA5AD4" w:rsidRDefault="005C70B4" w:rsidP="005C70B4">
      <w:pPr>
        <w:spacing w:line="276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ИСПОЛНИТЕЛЬСТВА» (</w:t>
      </w:r>
      <w:r w:rsidR="00D927D7">
        <w:rPr>
          <w:rFonts w:ascii="Times New Roman" w:hAnsi="Times New Roman" w:cs="Times New Roman"/>
          <w:b/>
          <w:sz w:val="40"/>
          <w:szCs w:val="40"/>
        </w:rPr>
        <w:t>скрипка</w:t>
      </w:r>
      <w:r w:rsidRPr="00BA5AD4">
        <w:rPr>
          <w:rFonts w:ascii="Times New Roman" w:hAnsi="Times New Roman" w:cs="Times New Roman"/>
          <w:b/>
          <w:sz w:val="40"/>
          <w:szCs w:val="40"/>
        </w:rPr>
        <w:t>)</w:t>
      </w:r>
    </w:p>
    <w:p w:rsidR="005C70B4" w:rsidRPr="00BA5AD4" w:rsidRDefault="005C70B4" w:rsidP="005C70B4">
      <w:pPr>
        <w:spacing w:line="276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C70B4" w:rsidRPr="00BA5AD4" w:rsidRDefault="005C70B4" w:rsidP="005C70B4">
      <w:pPr>
        <w:jc w:val="center"/>
        <w:rPr>
          <w:rFonts w:ascii="Times New Roman" w:hAnsi="Times New Roman" w:cs="Times New Roman"/>
          <w:sz w:val="44"/>
          <w:szCs w:val="44"/>
        </w:rPr>
      </w:pPr>
    </w:p>
    <w:p w:rsidR="005C70B4" w:rsidRPr="00BA5AD4" w:rsidRDefault="005C70B4" w:rsidP="005C70B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70B4" w:rsidRPr="00BA5AD4" w:rsidRDefault="005C70B4" w:rsidP="005C70B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70B4" w:rsidRPr="00BA5AD4" w:rsidRDefault="005C70B4" w:rsidP="005C70B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70B4" w:rsidRPr="00BA5AD4" w:rsidRDefault="005C70B4" w:rsidP="005C70B4">
      <w:pPr>
        <w:jc w:val="center"/>
        <w:rPr>
          <w:rFonts w:ascii="Times New Roman" w:hAnsi="Times New Roman" w:cs="Times New Roman"/>
          <w:i/>
          <w:sz w:val="32"/>
          <w:szCs w:val="32"/>
        </w:rPr>
      </w:pPr>
      <w:r w:rsidRPr="00BA5AD4">
        <w:rPr>
          <w:rFonts w:ascii="Times New Roman" w:hAnsi="Times New Roman" w:cs="Times New Roman"/>
          <w:i/>
          <w:sz w:val="32"/>
          <w:szCs w:val="32"/>
        </w:rPr>
        <w:t>(</w:t>
      </w:r>
      <w:r>
        <w:rPr>
          <w:rFonts w:ascii="Times New Roman" w:hAnsi="Times New Roman" w:cs="Times New Roman"/>
          <w:i/>
          <w:sz w:val="32"/>
          <w:szCs w:val="32"/>
        </w:rPr>
        <w:t>1 год</w:t>
      </w:r>
      <w:r w:rsidRPr="00BA5AD4">
        <w:rPr>
          <w:rFonts w:ascii="Times New Roman" w:hAnsi="Times New Roman" w:cs="Times New Roman"/>
          <w:i/>
          <w:sz w:val="32"/>
          <w:szCs w:val="32"/>
        </w:rPr>
        <w:t xml:space="preserve"> обучения)</w:t>
      </w:r>
    </w:p>
    <w:p w:rsidR="005C70B4" w:rsidRPr="00BA5AD4" w:rsidRDefault="005C70B4" w:rsidP="005C70B4">
      <w:pPr>
        <w:rPr>
          <w:rFonts w:ascii="Times New Roman" w:hAnsi="Times New Roman" w:cs="Times New Roman"/>
          <w:sz w:val="44"/>
          <w:szCs w:val="44"/>
        </w:rPr>
      </w:pPr>
    </w:p>
    <w:p w:rsidR="005C70B4" w:rsidRPr="00BA5AD4" w:rsidRDefault="005C70B4" w:rsidP="005C70B4">
      <w:pPr>
        <w:rPr>
          <w:rFonts w:ascii="Times New Roman" w:hAnsi="Times New Roman" w:cs="Times New Roman"/>
          <w:sz w:val="44"/>
          <w:szCs w:val="44"/>
        </w:rPr>
      </w:pPr>
    </w:p>
    <w:p w:rsidR="005C70B4" w:rsidRPr="00BA5AD4" w:rsidRDefault="005C70B4" w:rsidP="005C70B4">
      <w:pPr>
        <w:rPr>
          <w:rFonts w:ascii="Times New Roman" w:hAnsi="Times New Roman" w:cs="Times New Roman"/>
          <w:sz w:val="44"/>
          <w:szCs w:val="44"/>
        </w:rPr>
      </w:pPr>
    </w:p>
    <w:p w:rsidR="005C70B4" w:rsidRDefault="005C70B4" w:rsidP="005C70B4">
      <w:pPr>
        <w:rPr>
          <w:rFonts w:ascii="Times New Roman" w:hAnsi="Times New Roman" w:cs="Times New Roman"/>
          <w:sz w:val="44"/>
          <w:szCs w:val="44"/>
        </w:rPr>
      </w:pPr>
    </w:p>
    <w:p w:rsidR="006C6488" w:rsidRDefault="006C6488" w:rsidP="005C70B4">
      <w:pPr>
        <w:rPr>
          <w:rFonts w:ascii="Times New Roman" w:hAnsi="Times New Roman" w:cs="Times New Roman"/>
          <w:sz w:val="44"/>
          <w:szCs w:val="44"/>
        </w:rPr>
      </w:pPr>
    </w:p>
    <w:p w:rsidR="006C6488" w:rsidRPr="00BA5AD4" w:rsidRDefault="006C6488" w:rsidP="005C70B4">
      <w:pPr>
        <w:rPr>
          <w:rFonts w:ascii="Times New Roman" w:hAnsi="Times New Roman" w:cs="Times New Roman"/>
          <w:sz w:val="44"/>
          <w:szCs w:val="44"/>
        </w:rPr>
      </w:pPr>
    </w:p>
    <w:p w:rsidR="000707B0" w:rsidRDefault="000707B0" w:rsidP="005C70B4">
      <w:pPr>
        <w:rPr>
          <w:rFonts w:ascii="Times New Roman" w:hAnsi="Times New Roman" w:cs="Times New Roman"/>
          <w:sz w:val="44"/>
          <w:szCs w:val="44"/>
        </w:rPr>
      </w:pPr>
    </w:p>
    <w:p w:rsidR="00437D16" w:rsidRDefault="00437D16" w:rsidP="005C70B4">
      <w:pPr>
        <w:rPr>
          <w:rFonts w:ascii="Times New Roman" w:hAnsi="Times New Roman" w:cs="Times New Roman"/>
          <w:sz w:val="18"/>
          <w:szCs w:val="18"/>
        </w:rPr>
      </w:pPr>
    </w:p>
    <w:p w:rsidR="000707B0" w:rsidRPr="000707B0" w:rsidRDefault="000707B0" w:rsidP="005C70B4">
      <w:pPr>
        <w:rPr>
          <w:rFonts w:ascii="Times New Roman" w:hAnsi="Times New Roman" w:cs="Times New Roman"/>
          <w:sz w:val="18"/>
          <w:szCs w:val="18"/>
        </w:rPr>
      </w:pPr>
    </w:p>
    <w:p w:rsidR="005C70B4" w:rsidRPr="00437D16" w:rsidRDefault="00807F2A" w:rsidP="005C70B4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г. </w:t>
      </w:r>
      <w:r w:rsidR="005C70B4" w:rsidRPr="00437D16">
        <w:rPr>
          <w:rFonts w:ascii="Times New Roman" w:hAnsi="Times New Roman" w:cs="Times New Roman"/>
        </w:rPr>
        <w:t xml:space="preserve">Железногорск </w:t>
      </w:r>
    </w:p>
    <w:p w:rsidR="006C6488" w:rsidRPr="00437D16" w:rsidRDefault="00807F2A" w:rsidP="00437D16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202</w:t>
      </w:r>
      <w:r w:rsidR="007444B0">
        <w:rPr>
          <w:rFonts w:ascii="Times New Roman" w:hAnsi="Times New Roman" w:cs="Times New Roman"/>
        </w:rPr>
        <w:t>5</w:t>
      </w:r>
      <w:r w:rsidR="00437D16" w:rsidRPr="00437D16">
        <w:rPr>
          <w:rFonts w:ascii="Times New Roman" w:hAnsi="Times New Roman" w:cs="Times New Roman"/>
        </w:rPr>
        <w:t xml:space="preserve"> г.</w:t>
      </w:r>
    </w:p>
    <w:p w:rsidR="000707B0" w:rsidRDefault="000707B0" w:rsidP="006C6488">
      <w:pPr>
        <w:rPr>
          <w:rFonts w:ascii="Times New Roman" w:hAnsi="Times New Roman" w:cs="Times New Roman"/>
        </w:rPr>
      </w:pPr>
    </w:p>
    <w:p w:rsidR="00807F2A" w:rsidRPr="00807F2A" w:rsidRDefault="00807F2A" w:rsidP="00807F2A">
      <w:pPr>
        <w:keepNext/>
        <w:keepLines/>
        <w:outlineLvl w:val="2"/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807F2A">
        <w:rPr>
          <w:rFonts w:ascii="Times New Roman" w:hAnsi="Times New Roman" w:cs="Times New Roman"/>
          <w:bCs/>
          <w:color w:val="auto"/>
          <w:sz w:val="22"/>
          <w:szCs w:val="22"/>
        </w:rPr>
        <w:t>«ПРИНЯТО»</w:t>
      </w:r>
      <w:r w:rsidRPr="00807F2A">
        <w:rPr>
          <w:rFonts w:ascii="Times New Roman" w:hAnsi="Times New Roman" w:cs="Times New Roman"/>
          <w:bCs/>
          <w:color w:val="auto"/>
          <w:sz w:val="22"/>
          <w:szCs w:val="22"/>
        </w:rPr>
        <w:tab/>
      </w:r>
      <w:r w:rsidRPr="00807F2A">
        <w:rPr>
          <w:rFonts w:ascii="Times New Roman" w:hAnsi="Times New Roman" w:cs="Times New Roman"/>
          <w:bCs/>
          <w:color w:val="auto"/>
          <w:sz w:val="22"/>
          <w:szCs w:val="22"/>
        </w:rPr>
        <w:tab/>
      </w:r>
      <w:r w:rsidRPr="00807F2A">
        <w:rPr>
          <w:rFonts w:ascii="Times New Roman" w:hAnsi="Times New Roman" w:cs="Times New Roman"/>
          <w:bCs/>
          <w:color w:val="auto"/>
          <w:sz w:val="22"/>
          <w:szCs w:val="22"/>
        </w:rPr>
        <w:tab/>
      </w:r>
      <w:r w:rsidRPr="00807F2A">
        <w:rPr>
          <w:rFonts w:ascii="Times New Roman" w:hAnsi="Times New Roman" w:cs="Times New Roman"/>
          <w:bCs/>
          <w:color w:val="auto"/>
          <w:sz w:val="22"/>
          <w:szCs w:val="22"/>
        </w:rPr>
        <w:tab/>
      </w:r>
      <w:r w:rsidRPr="00807F2A">
        <w:rPr>
          <w:rFonts w:ascii="Times New Roman" w:hAnsi="Times New Roman" w:cs="Times New Roman"/>
          <w:bCs/>
          <w:color w:val="auto"/>
          <w:sz w:val="22"/>
          <w:szCs w:val="22"/>
        </w:rPr>
        <w:tab/>
      </w:r>
      <w:r w:rsidRPr="00807F2A">
        <w:rPr>
          <w:rFonts w:ascii="Times New Roman" w:hAnsi="Times New Roman" w:cs="Times New Roman"/>
          <w:bCs/>
          <w:color w:val="auto"/>
          <w:sz w:val="22"/>
          <w:szCs w:val="22"/>
        </w:rPr>
        <w:tab/>
      </w:r>
      <w:r w:rsidRPr="00807F2A">
        <w:rPr>
          <w:rFonts w:ascii="Times New Roman" w:hAnsi="Times New Roman" w:cs="Times New Roman"/>
          <w:bCs/>
          <w:color w:val="auto"/>
          <w:sz w:val="22"/>
          <w:szCs w:val="22"/>
        </w:rPr>
        <w:tab/>
        <w:t xml:space="preserve">                                    «УТВЕРЖДАЮ»</w:t>
      </w:r>
    </w:p>
    <w:p w:rsidR="00807F2A" w:rsidRPr="00807F2A" w:rsidRDefault="00807F2A" w:rsidP="00807F2A">
      <w:pPr>
        <w:keepNext/>
        <w:keepLines/>
        <w:outlineLvl w:val="2"/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807F2A">
        <w:rPr>
          <w:rFonts w:ascii="Times New Roman" w:hAnsi="Times New Roman" w:cs="Times New Roman"/>
          <w:bCs/>
          <w:color w:val="auto"/>
          <w:sz w:val="22"/>
          <w:szCs w:val="22"/>
        </w:rPr>
        <w:t>педагогическим советом</w:t>
      </w:r>
      <w:r w:rsidRPr="00807F2A">
        <w:rPr>
          <w:rFonts w:ascii="Times New Roman" w:hAnsi="Times New Roman" w:cs="Times New Roman"/>
          <w:bCs/>
          <w:color w:val="auto"/>
          <w:sz w:val="22"/>
          <w:szCs w:val="22"/>
        </w:rPr>
        <w:tab/>
      </w:r>
      <w:r w:rsidRPr="00807F2A">
        <w:rPr>
          <w:rFonts w:ascii="Times New Roman" w:hAnsi="Times New Roman" w:cs="Times New Roman"/>
          <w:bCs/>
          <w:color w:val="auto"/>
          <w:sz w:val="22"/>
          <w:szCs w:val="22"/>
        </w:rPr>
        <w:tab/>
      </w:r>
      <w:r w:rsidRPr="00807F2A">
        <w:rPr>
          <w:rFonts w:ascii="Times New Roman" w:hAnsi="Times New Roman" w:cs="Times New Roman"/>
          <w:bCs/>
          <w:color w:val="auto"/>
          <w:sz w:val="22"/>
          <w:szCs w:val="22"/>
        </w:rPr>
        <w:tab/>
        <w:t xml:space="preserve">              директор ОБОУ ДО «Железногорская ДШИ»</w:t>
      </w:r>
    </w:p>
    <w:p w:rsidR="00807F2A" w:rsidRPr="00807F2A" w:rsidRDefault="00807F2A" w:rsidP="00807F2A">
      <w:pPr>
        <w:keepNext/>
        <w:keepLines/>
        <w:outlineLvl w:val="2"/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807F2A">
        <w:rPr>
          <w:rFonts w:ascii="Times New Roman" w:hAnsi="Times New Roman" w:cs="Times New Roman"/>
          <w:bCs/>
          <w:color w:val="auto"/>
          <w:sz w:val="22"/>
          <w:szCs w:val="22"/>
        </w:rPr>
        <w:t>ОБОУ ДО «</w:t>
      </w:r>
      <w:proofErr w:type="spellStart"/>
      <w:r w:rsidRPr="00807F2A">
        <w:rPr>
          <w:rFonts w:ascii="Times New Roman" w:hAnsi="Times New Roman" w:cs="Times New Roman"/>
          <w:bCs/>
          <w:color w:val="auto"/>
          <w:sz w:val="22"/>
          <w:szCs w:val="22"/>
        </w:rPr>
        <w:t>Железногорская</w:t>
      </w:r>
      <w:proofErr w:type="spellEnd"/>
      <w:r w:rsidRPr="00807F2A">
        <w:rPr>
          <w:rFonts w:ascii="Times New Roman" w:hAnsi="Times New Roman" w:cs="Times New Roman"/>
          <w:bCs/>
          <w:color w:val="auto"/>
          <w:sz w:val="22"/>
          <w:szCs w:val="22"/>
        </w:rPr>
        <w:t xml:space="preserve"> ДШИ» </w:t>
      </w:r>
      <w:r w:rsidRPr="00807F2A">
        <w:rPr>
          <w:rFonts w:ascii="Times New Roman" w:hAnsi="Times New Roman" w:cs="Times New Roman"/>
          <w:bCs/>
          <w:color w:val="auto"/>
          <w:sz w:val="22"/>
          <w:szCs w:val="22"/>
        </w:rPr>
        <w:tab/>
      </w:r>
      <w:r w:rsidRPr="00807F2A">
        <w:rPr>
          <w:rFonts w:ascii="Times New Roman" w:hAnsi="Times New Roman" w:cs="Times New Roman"/>
          <w:bCs/>
          <w:color w:val="auto"/>
          <w:sz w:val="22"/>
          <w:szCs w:val="22"/>
        </w:rPr>
        <w:tab/>
      </w:r>
      <w:r w:rsidRPr="00807F2A">
        <w:rPr>
          <w:rFonts w:ascii="Times New Roman" w:hAnsi="Times New Roman" w:cs="Times New Roman"/>
          <w:bCs/>
          <w:color w:val="auto"/>
          <w:sz w:val="22"/>
          <w:szCs w:val="22"/>
        </w:rPr>
        <w:tab/>
        <w:t xml:space="preserve">                            ___________</w:t>
      </w:r>
      <w:proofErr w:type="spellStart"/>
      <w:r w:rsidRPr="00807F2A">
        <w:rPr>
          <w:rFonts w:ascii="Times New Roman" w:hAnsi="Times New Roman" w:cs="Times New Roman"/>
          <w:bCs/>
          <w:color w:val="auto"/>
          <w:sz w:val="22"/>
          <w:szCs w:val="22"/>
        </w:rPr>
        <w:t>Н.В.Староверова</w:t>
      </w:r>
      <w:proofErr w:type="spellEnd"/>
    </w:p>
    <w:p w:rsidR="00807F2A" w:rsidRPr="00807F2A" w:rsidRDefault="00807F2A" w:rsidP="00807F2A">
      <w:pPr>
        <w:spacing w:after="200" w:line="276" w:lineRule="auto"/>
        <w:rPr>
          <w:rFonts w:ascii="Times New Roman" w:eastAsia="Calibri" w:hAnsi="Times New Roman" w:cs="Times New Roman"/>
          <w:b/>
          <w:i/>
          <w:color w:val="auto"/>
          <w:sz w:val="22"/>
          <w:szCs w:val="22"/>
          <w:lang w:eastAsia="en-US"/>
        </w:rPr>
      </w:pPr>
      <w:r w:rsidRPr="00807F2A">
        <w:rPr>
          <w:rFonts w:ascii="Times New Roman" w:eastAsia="Calibri" w:hAnsi="Times New Roman" w:cs="Times New Roman"/>
          <w:b/>
          <w:i/>
          <w:color w:val="auto"/>
          <w:sz w:val="22"/>
          <w:szCs w:val="22"/>
          <w:lang w:eastAsia="en-US"/>
        </w:rPr>
        <w:t xml:space="preserve">Протокол № </w:t>
      </w:r>
      <w:r w:rsidR="007444B0">
        <w:rPr>
          <w:rFonts w:ascii="Times New Roman" w:eastAsia="Calibri" w:hAnsi="Times New Roman" w:cs="Times New Roman"/>
          <w:b/>
          <w:i/>
          <w:color w:val="auto"/>
          <w:sz w:val="22"/>
          <w:szCs w:val="22"/>
          <w:lang w:eastAsia="en-US"/>
        </w:rPr>
        <w:t>5</w:t>
      </w:r>
      <w:r w:rsidRPr="00807F2A">
        <w:rPr>
          <w:rFonts w:ascii="Times New Roman" w:eastAsia="Calibri" w:hAnsi="Times New Roman" w:cs="Times New Roman"/>
          <w:b/>
          <w:i/>
          <w:color w:val="auto"/>
          <w:sz w:val="22"/>
          <w:szCs w:val="22"/>
          <w:lang w:eastAsia="en-US"/>
        </w:rPr>
        <w:t xml:space="preserve"> от 1</w:t>
      </w:r>
      <w:r w:rsidR="007444B0">
        <w:rPr>
          <w:rFonts w:ascii="Times New Roman" w:eastAsia="Calibri" w:hAnsi="Times New Roman" w:cs="Times New Roman"/>
          <w:b/>
          <w:i/>
          <w:color w:val="auto"/>
          <w:sz w:val="22"/>
          <w:szCs w:val="22"/>
          <w:lang w:eastAsia="en-US"/>
        </w:rPr>
        <w:t>0</w:t>
      </w:r>
      <w:r w:rsidRPr="00807F2A">
        <w:rPr>
          <w:rFonts w:ascii="Times New Roman" w:eastAsia="Calibri" w:hAnsi="Times New Roman" w:cs="Times New Roman"/>
          <w:b/>
          <w:i/>
          <w:color w:val="auto"/>
          <w:sz w:val="22"/>
          <w:szCs w:val="22"/>
          <w:lang w:eastAsia="en-US"/>
        </w:rPr>
        <w:t>.06.202</w:t>
      </w:r>
      <w:r w:rsidR="007444B0">
        <w:rPr>
          <w:rFonts w:ascii="Times New Roman" w:eastAsia="Calibri" w:hAnsi="Times New Roman" w:cs="Times New Roman"/>
          <w:b/>
          <w:i/>
          <w:color w:val="auto"/>
          <w:sz w:val="22"/>
          <w:szCs w:val="22"/>
          <w:lang w:eastAsia="en-US"/>
        </w:rPr>
        <w:t>5</w:t>
      </w:r>
      <w:r w:rsidRPr="00807F2A">
        <w:rPr>
          <w:rFonts w:ascii="Times New Roman" w:eastAsia="Calibri" w:hAnsi="Times New Roman" w:cs="Times New Roman"/>
          <w:b/>
          <w:i/>
          <w:color w:val="auto"/>
          <w:sz w:val="22"/>
          <w:szCs w:val="22"/>
          <w:lang w:eastAsia="en-US"/>
        </w:rPr>
        <w:t xml:space="preserve"> г.</w:t>
      </w:r>
      <w:r w:rsidRPr="00807F2A">
        <w:rPr>
          <w:rFonts w:ascii="Times New Roman" w:eastAsia="Calibri" w:hAnsi="Times New Roman" w:cs="Times New Roman"/>
          <w:b/>
          <w:i/>
          <w:color w:val="auto"/>
          <w:sz w:val="22"/>
          <w:szCs w:val="22"/>
          <w:lang w:eastAsia="en-US"/>
        </w:rPr>
        <w:tab/>
      </w:r>
      <w:r w:rsidRPr="00807F2A">
        <w:rPr>
          <w:rFonts w:ascii="Times New Roman" w:eastAsia="Calibri" w:hAnsi="Times New Roman" w:cs="Times New Roman"/>
          <w:b/>
          <w:i/>
          <w:color w:val="auto"/>
          <w:sz w:val="22"/>
          <w:szCs w:val="22"/>
          <w:lang w:eastAsia="en-US"/>
        </w:rPr>
        <w:tab/>
        <w:t xml:space="preserve">                                       Приказ № </w:t>
      </w:r>
      <w:r w:rsidR="007444B0">
        <w:rPr>
          <w:rFonts w:ascii="Times New Roman" w:eastAsia="Calibri" w:hAnsi="Times New Roman" w:cs="Times New Roman"/>
          <w:b/>
          <w:i/>
          <w:color w:val="auto"/>
          <w:sz w:val="22"/>
          <w:szCs w:val="22"/>
          <w:lang w:eastAsia="en-US"/>
        </w:rPr>
        <w:t>7</w:t>
      </w:r>
      <w:bookmarkStart w:id="1" w:name="_GoBack"/>
      <w:bookmarkEnd w:id="1"/>
      <w:r w:rsidRPr="00807F2A">
        <w:rPr>
          <w:rFonts w:ascii="Times New Roman" w:eastAsia="Calibri" w:hAnsi="Times New Roman" w:cs="Times New Roman"/>
          <w:b/>
          <w:i/>
          <w:color w:val="auto"/>
          <w:sz w:val="22"/>
          <w:szCs w:val="22"/>
          <w:lang w:eastAsia="en-US"/>
        </w:rPr>
        <w:t>3 от</w:t>
      </w:r>
      <w:r w:rsidRPr="00807F2A">
        <w:rPr>
          <w:rFonts w:ascii="Times New Roman" w:eastAsia="Calibri" w:hAnsi="Times New Roman" w:cs="Times New Roman"/>
          <w:b/>
          <w:i/>
          <w:color w:val="C00000"/>
          <w:sz w:val="22"/>
          <w:szCs w:val="22"/>
          <w:lang w:eastAsia="en-US"/>
        </w:rPr>
        <w:t xml:space="preserve"> </w:t>
      </w:r>
      <w:r w:rsidRPr="00807F2A">
        <w:rPr>
          <w:rFonts w:ascii="Times New Roman" w:eastAsia="Calibri" w:hAnsi="Times New Roman" w:cs="Times New Roman"/>
          <w:b/>
          <w:i/>
          <w:color w:val="auto"/>
          <w:sz w:val="22"/>
          <w:szCs w:val="22"/>
          <w:lang w:eastAsia="en-US"/>
        </w:rPr>
        <w:t>1</w:t>
      </w:r>
      <w:r w:rsidR="007444B0">
        <w:rPr>
          <w:rFonts w:ascii="Times New Roman" w:eastAsia="Calibri" w:hAnsi="Times New Roman" w:cs="Times New Roman"/>
          <w:b/>
          <w:i/>
          <w:color w:val="auto"/>
          <w:sz w:val="22"/>
          <w:szCs w:val="22"/>
          <w:lang w:eastAsia="en-US"/>
        </w:rPr>
        <w:t>0</w:t>
      </w:r>
      <w:r w:rsidRPr="00807F2A">
        <w:rPr>
          <w:rFonts w:ascii="Times New Roman" w:eastAsia="Calibri" w:hAnsi="Times New Roman" w:cs="Times New Roman"/>
          <w:b/>
          <w:i/>
          <w:color w:val="auto"/>
          <w:sz w:val="22"/>
          <w:szCs w:val="22"/>
          <w:lang w:eastAsia="en-US"/>
        </w:rPr>
        <w:t>.06.202</w:t>
      </w:r>
      <w:r w:rsidR="007444B0">
        <w:rPr>
          <w:rFonts w:ascii="Times New Roman" w:eastAsia="Calibri" w:hAnsi="Times New Roman" w:cs="Times New Roman"/>
          <w:b/>
          <w:i/>
          <w:color w:val="auto"/>
          <w:sz w:val="22"/>
          <w:szCs w:val="22"/>
          <w:lang w:eastAsia="en-US"/>
        </w:rPr>
        <w:t>5</w:t>
      </w:r>
      <w:r w:rsidRPr="00807F2A">
        <w:rPr>
          <w:rFonts w:ascii="Times New Roman" w:eastAsia="Calibri" w:hAnsi="Times New Roman" w:cs="Times New Roman"/>
          <w:b/>
          <w:i/>
          <w:color w:val="auto"/>
          <w:sz w:val="22"/>
          <w:szCs w:val="22"/>
          <w:lang w:eastAsia="en-US"/>
        </w:rPr>
        <w:t xml:space="preserve"> г.</w:t>
      </w:r>
    </w:p>
    <w:p w:rsidR="00807F2A" w:rsidRPr="00807F2A" w:rsidRDefault="00807F2A" w:rsidP="00807F2A">
      <w:pPr>
        <w:rPr>
          <w:rFonts w:ascii="Times New Roman" w:eastAsia="Calibri" w:hAnsi="Times New Roman" w:cs="Times New Roman"/>
          <w:color w:val="auto"/>
          <w:sz w:val="22"/>
          <w:szCs w:val="22"/>
          <w:lang w:eastAsia="en-US"/>
        </w:rPr>
      </w:pPr>
      <w:r w:rsidRPr="00807F2A">
        <w:rPr>
          <w:rFonts w:ascii="Times New Roman" w:eastAsia="Calibri" w:hAnsi="Times New Roman" w:cs="Times New Roman"/>
          <w:color w:val="auto"/>
          <w:sz w:val="22"/>
          <w:szCs w:val="22"/>
          <w:lang w:eastAsia="en-US"/>
        </w:rPr>
        <w:t>«РАССМОТРЕНО»</w:t>
      </w:r>
      <w:r w:rsidRPr="00807F2A">
        <w:rPr>
          <w:rFonts w:ascii="Times New Roman" w:eastAsia="Calibri" w:hAnsi="Times New Roman" w:cs="Times New Roman"/>
          <w:color w:val="auto"/>
          <w:sz w:val="22"/>
          <w:szCs w:val="22"/>
          <w:lang w:eastAsia="en-US"/>
        </w:rPr>
        <w:tab/>
      </w:r>
    </w:p>
    <w:p w:rsidR="00807F2A" w:rsidRPr="00807F2A" w:rsidRDefault="00807F2A" w:rsidP="00807F2A">
      <w:pPr>
        <w:rPr>
          <w:rFonts w:ascii="Times New Roman" w:eastAsia="Calibri" w:hAnsi="Times New Roman" w:cs="Times New Roman"/>
          <w:color w:val="auto"/>
          <w:sz w:val="22"/>
          <w:szCs w:val="22"/>
          <w:lang w:eastAsia="en-US"/>
        </w:rPr>
      </w:pPr>
      <w:r w:rsidRPr="00807F2A">
        <w:rPr>
          <w:rFonts w:ascii="Times New Roman" w:eastAsia="Calibri" w:hAnsi="Times New Roman" w:cs="Times New Roman"/>
          <w:color w:val="auto"/>
          <w:sz w:val="22"/>
          <w:szCs w:val="22"/>
          <w:lang w:eastAsia="en-US"/>
        </w:rPr>
        <w:t>на заседании методического совета</w:t>
      </w:r>
    </w:p>
    <w:p w:rsidR="00807F2A" w:rsidRPr="00807F2A" w:rsidRDefault="00807F2A" w:rsidP="00807F2A">
      <w:pPr>
        <w:rPr>
          <w:rFonts w:ascii="Times New Roman" w:eastAsia="Calibri" w:hAnsi="Times New Roman" w:cs="Times New Roman"/>
          <w:color w:val="auto"/>
          <w:sz w:val="22"/>
          <w:szCs w:val="22"/>
          <w:lang w:eastAsia="en-US"/>
        </w:rPr>
      </w:pPr>
      <w:r w:rsidRPr="00807F2A">
        <w:rPr>
          <w:rFonts w:ascii="Times New Roman" w:eastAsia="Calibri" w:hAnsi="Times New Roman" w:cs="Times New Roman"/>
          <w:color w:val="auto"/>
          <w:sz w:val="22"/>
          <w:szCs w:val="22"/>
          <w:lang w:eastAsia="en-US"/>
        </w:rPr>
        <w:t xml:space="preserve">ОБОУ ДО «Железногорская ДШИ» </w:t>
      </w:r>
      <w:r w:rsidRPr="00807F2A">
        <w:rPr>
          <w:rFonts w:ascii="Times New Roman" w:eastAsia="Calibri" w:hAnsi="Times New Roman" w:cs="Times New Roman"/>
          <w:color w:val="auto"/>
          <w:sz w:val="22"/>
          <w:szCs w:val="22"/>
          <w:lang w:eastAsia="en-US"/>
        </w:rPr>
        <w:tab/>
      </w:r>
    </w:p>
    <w:p w:rsidR="00807F2A" w:rsidRPr="00807F2A" w:rsidRDefault="00807F2A" w:rsidP="00807F2A">
      <w:pPr>
        <w:rPr>
          <w:rFonts w:ascii="Times New Roman" w:eastAsia="Calibri" w:hAnsi="Times New Roman" w:cs="Times New Roman"/>
          <w:b/>
          <w:i/>
          <w:color w:val="auto"/>
          <w:sz w:val="22"/>
          <w:szCs w:val="22"/>
          <w:lang w:eastAsia="en-US"/>
        </w:rPr>
      </w:pPr>
      <w:r w:rsidRPr="00807F2A">
        <w:rPr>
          <w:rFonts w:ascii="Times New Roman" w:eastAsia="Calibri" w:hAnsi="Times New Roman" w:cs="Times New Roman"/>
          <w:b/>
          <w:i/>
          <w:color w:val="auto"/>
          <w:sz w:val="22"/>
          <w:szCs w:val="22"/>
          <w:lang w:eastAsia="en-US"/>
        </w:rPr>
        <w:t>Протокол № 5 от 2</w:t>
      </w:r>
      <w:r w:rsidR="007444B0">
        <w:rPr>
          <w:rFonts w:ascii="Times New Roman" w:eastAsia="Calibri" w:hAnsi="Times New Roman" w:cs="Times New Roman"/>
          <w:b/>
          <w:i/>
          <w:color w:val="auto"/>
          <w:sz w:val="22"/>
          <w:szCs w:val="22"/>
          <w:lang w:eastAsia="en-US"/>
        </w:rPr>
        <w:t>8</w:t>
      </w:r>
      <w:r w:rsidRPr="00807F2A">
        <w:rPr>
          <w:rFonts w:ascii="Times New Roman" w:eastAsia="Calibri" w:hAnsi="Times New Roman" w:cs="Times New Roman"/>
          <w:b/>
          <w:i/>
          <w:color w:val="auto"/>
          <w:sz w:val="22"/>
          <w:szCs w:val="22"/>
          <w:lang w:eastAsia="en-US"/>
        </w:rPr>
        <w:t>.05.202</w:t>
      </w:r>
      <w:r w:rsidR="007444B0">
        <w:rPr>
          <w:rFonts w:ascii="Times New Roman" w:eastAsia="Calibri" w:hAnsi="Times New Roman" w:cs="Times New Roman"/>
          <w:b/>
          <w:i/>
          <w:color w:val="auto"/>
          <w:sz w:val="22"/>
          <w:szCs w:val="22"/>
          <w:lang w:eastAsia="en-US"/>
        </w:rPr>
        <w:t>5</w:t>
      </w:r>
      <w:r w:rsidRPr="00807F2A">
        <w:rPr>
          <w:rFonts w:ascii="Times New Roman" w:eastAsia="Calibri" w:hAnsi="Times New Roman" w:cs="Times New Roman"/>
          <w:b/>
          <w:i/>
          <w:color w:val="auto"/>
          <w:sz w:val="22"/>
          <w:szCs w:val="22"/>
          <w:lang w:eastAsia="en-US"/>
        </w:rPr>
        <w:t xml:space="preserve"> г.</w:t>
      </w:r>
    </w:p>
    <w:p w:rsidR="005C70B4" w:rsidRPr="00BA5AD4" w:rsidRDefault="005C70B4" w:rsidP="005C70B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C70B4" w:rsidRPr="00BA5AD4" w:rsidRDefault="005C70B4" w:rsidP="005C70B4">
      <w:pPr>
        <w:pStyle w:val="af2"/>
        <w:jc w:val="both"/>
        <w:rPr>
          <w:rFonts w:ascii="Times New Roman" w:hAnsi="Times New Roman"/>
          <w:sz w:val="32"/>
          <w:szCs w:val="32"/>
        </w:rPr>
      </w:pPr>
    </w:p>
    <w:p w:rsidR="005C70B4" w:rsidRPr="00BA5AD4" w:rsidRDefault="005C70B4" w:rsidP="005C70B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C70B4" w:rsidRPr="00BA5AD4" w:rsidRDefault="005C70B4" w:rsidP="005C70B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C70B4" w:rsidRPr="00BA5AD4" w:rsidRDefault="005C70B4" w:rsidP="005C70B4">
      <w:pPr>
        <w:rPr>
          <w:rFonts w:ascii="Times New Roman" w:hAnsi="Times New Roman" w:cs="Times New Roman"/>
          <w:sz w:val="28"/>
          <w:szCs w:val="28"/>
        </w:rPr>
      </w:pPr>
    </w:p>
    <w:p w:rsidR="005C70B4" w:rsidRPr="00BA5AD4" w:rsidRDefault="005C70B4" w:rsidP="005C70B4">
      <w:pPr>
        <w:rPr>
          <w:rFonts w:ascii="Times New Roman" w:hAnsi="Times New Roman" w:cs="Times New Roman"/>
          <w:sz w:val="28"/>
          <w:szCs w:val="28"/>
        </w:rPr>
      </w:pPr>
    </w:p>
    <w:p w:rsidR="005C70B4" w:rsidRPr="00BA5AD4" w:rsidRDefault="005C70B4" w:rsidP="005C70B4">
      <w:pPr>
        <w:jc w:val="both"/>
        <w:rPr>
          <w:rFonts w:ascii="Times New Roman" w:hAnsi="Times New Roman" w:cs="Times New Roman"/>
          <w:sz w:val="28"/>
          <w:szCs w:val="28"/>
        </w:rPr>
      </w:pPr>
      <w:r w:rsidRPr="00BA5AD4">
        <w:rPr>
          <w:rFonts w:ascii="Times New Roman" w:hAnsi="Times New Roman" w:cs="Times New Roman"/>
          <w:sz w:val="28"/>
          <w:szCs w:val="28"/>
        </w:rPr>
        <w:t>Разработчики:</w:t>
      </w:r>
      <w:r w:rsidR="00D927D7">
        <w:rPr>
          <w:rFonts w:ascii="Times New Roman" w:hAnsi="Times New Roman" w:cs="Times New Roman"/>
          <w:sz w:val="28"/>
          <w:szCs w:val="28"/>
        </w:rPr>
        <w:t xml:space="preserve"> Ковалёва Н.И</w:t>
      </w:r>
      <w:r>
        <w:rPr>
          <w:rFonts w:ascii="Times New Roman" w:hAnsi="Times New Roman" w:cs="Times New Roman"/>
          <w:sz w:val="28"/>
          <w:szCs w:val="28"/>
        </w:rPr>
        <w:t xml:space="preserve">., </w:t>
      </w:r>
      <w:r w:rsidR="00D927D7">
        <w:rPr>
          <w:rFonts w:ascii="Times New Roman" w:hAnsi="Times New Roman" w:cs="Times New Roman"/>
          <w:sz w:val="28"/>
          <w:szCs w:val="28"/>
        </w:rPr>
        <w:t xml:space="preserve">Пашина </w:t>
      </w:r>
      <w:r>
        <w:rPr>
          <w:rFonts w:ascii="Times New Roman" w:hAnsi="Times New Roman" w:cs="Times New Roman"/>
          <w:sz w:val="28"/>
          <w:szCs w:val="28"/>
        </w:rPr>
        <w:t>О.И.,</w:t>
      </w:r>
      <w:r w:rsidR="00D927D7">
        <w:rPr>
          <w:rFonts w:ascii="Times New Roman" w:hAnsi="Times New Roman" w:cs="Times New Roman"/>
          <w:sz w:val="28"/>
          <w:szCs w:val="28"/>
        </w:rPr>
        <w:t xml:space="preserve"> Трубилина Л.И</w:t>
      </w:r>
      <w:r w:rsidRPr="00BA5AD4">
        <w:rPr>
          <w:rFonts w:ascii="Times New Roman" w:hAnsi="Times New Roman" w:cs="Times New Roman"/>
          <w:sz w:val="28"/>
          <w:szCs w:val="28"/>
        </w:rPr>
        <w:t>. -</w:t>
      </w:r>
      <w:r w:rsidR="003A4C4C">
        <w:rPr>
          <w:rFonts w:ascii="Times New Roman" w:hAnsi="Times New Roman" w:cs="Times New Roman"/>
          <w:sz w:val="28"/>
          <w:szCs w:val="28"/>
        </w:rPr>
        <w:t xml:space="preserve"> преподаватели </w:t>
      </w:r>
      <w:r w:rsidR="00A70B24">
        <w:rPr>
          <w:rFonts w:ascii="Times New Roman" w:hAnsi="Times New Roman" w:cs="Times New Roman"/>
          <w:sz w:val="28"/>
          <w:szCs w:val="28"/>
        </w:rPr>
        <w:t>ОБ</w:t>
      </w:r>
      <w:r w:rsidR="003A4C4C">
        <w:rPr>
          <w:rFonts w:ascii="Times New Roman" w:hAnsi="Times New Roman" w:cs="Times New Roman"/>
          <w:sz w:val="28"/>
          <w:szCs w:val="28"/>
        </w:rPr>
        <w:t>ОУ</w:t>
      </w:r>
      <w:r w:rsidR="00A70B24">
        <w:rPr>
          <w:rFonts w:ascii="Times New Roman" w:hAnsi="Times New Roman" w:cs="Times New Roman"/>
          <w:sz w:val="28"/>
          <w:szCs w:val="28"/>
        </w:rPr>
        <w:t xml:space="preserve"> </w:t>
      </w:r>
      <w:r w:rsidR="003A4C4C">
        <w:rPr>
          <w:rFonts w:ascii="Times New Roman" w:hAnsi="Times New Roman" w:cs="Times New Roman"/>
          <w:sz w:val="28"/>
          <w:szCs w:val="28"/>
        </w:rPr>
        <w:t>ДО</w:t>
      </w:r>
      <w:r w:rsidRPr="00BA5AD4">
        <w:rPr>
          <w:rFonts w:ascii="Times New Roman" w:hAnsi="Times New Roman" w:cs="Times New Roman"/>
          <w:sz w:val="28"/>
          <w:szCs w:val="28"/>
        </w:rPr>
        <w:t xml:space="preserve"> «Железногорская </w:t>
      </w:r>
      <w:r w:rsidR="00A70B24">
        <w:rPr>
          <w:rFonts w:ascii="Times New Roman" w:hAnsi="Times New Roman" w:cs="Times New Roman"/>
          <w:sz w:val="28"/>
          <w:szCs w:val="28"/>
        </w:rPr>
        <w:t>ДШИ</w:t>
      </w:r>
      <w:r w:rsidRPr="00BA5AD4">
        <w:rPr>
          <w:rFonts w:ascii="Times New Roman" w:hAnsi="Times New Roman" w:cs="Times New Roman"/>
          <w:sz w:val="28"/>
          <w:szCs w:val="28"/>
        </w:rPr>
        <w:t>».</w:t>
      </w:r>
    </w:p>
    <w:p w:rsidR="005C70B4" w:rsidRPr="00BA5AD4" w:rsidRDefault="005C70B4" w:rsidP="005C70B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70B4" w:rsidRPr="00BA5AD4" w:rsidRDefault="005C70B4" w:rsidP="005C70B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70B4" w:rsidRPr="00BA5AD4" w:rsidRDefault="005C70B4" w:rsidP="005C70B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70B4" w:rsidRDefault="005C70B4" w:rsidP="005C70B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707B0" w:rsidRDefault="000707B0" w:rsidP="005C70B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707B0" w:rsidRPr="00BA5AD4" w:rsidRDefault="000707B0" w:rsidP="005C70B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70B4" w:rsidRDefault="005C70B4" w:rsidP="005C70B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707B0" w:rsidRDefault="000707B0" w:rsidP="005C70B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707B0" w:rsidRPr="00BA5AD4" w:rsidRDefault="000707B0" w:rsidP="005C70B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70B4" w:rsidRPr="00BA5AD4" w:rsidRDefault="005C70B4" w:rsidP="005C70B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70B4" w:rsidRPr="00BA5AD4" w:rsidRDefault="005C70B4" w:rsidP="005C70B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70B4" w:rsidRPr="00BA5AD4" w:rsidRDefault="005C70B4" w:rsidP="005C70B4">
      <w:pPr>
        <w:jc w:val="both"/>
        <w:rPr>
          <w:rFonts w:ascii="Times New Roman" w:hAnsi="Times New Roman" w:cs="Times New Roman"/>
          <w:sz w:val="28"/>
          <w:szCs w:val="28"/>
        </w:rPr>
      </w:pPr>
      <w:r w:rsidRPr="00BA5AD4">
        <w:rPr>
          <w:rFonts w:ascii="Times New Roman" w:hAnsi="Times New Roman" w:cs="Times New Roman"/>
          <w:sz w:val="28"/>
          <w:szCs w:val="28"/>
        </w:rPr>
        <w:t>Данная рабочая программа по учебному предмету «Музыкальное исполнительство» (</w:t>
      </w:r>
      <w:r w:rsidR="00D927D7">
        <w:rPr>
          <w:rFonts w:ascii="Times New Roman" w:hAnsi="Times New Roman" w:cs="Times New Roman"/>
          <w:sz w:val="28"/>
          <w:szCs w:val="28"/>
        </w:rPr>
        <w:t>скрипка</w:t>
      </w:r>
      <w:r w:rsidRPr="00BA5AD4">
        <w:rPr>
          <w:rFonts w:ascii="Times New Roman" w:hAnsi="Times New Roman" w:cs="Times New Roman"/>
          <w:sz w:val="28"/>
          <w:szCs w:val="28"/>
        </w:rPr>
        <w:t>) разработана с учётом требований к минимуму содержания, структуре и условиям реализации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A5AD4">
        <w:rPr>
          <w:rFonts w:ascii="Times New Roman" w:hAnsi="Times New Roman" w:cs="Times New Roman"/>
          <w:sz w:val="28"/>
          <w:szCs w:val="28"/>
        </w:rPr>
        <w:t xml:space="preserve"> и сроку обучения в качестве образовательной программы. Цель программы -  </w:t>
      </w:r>
      <w:r>
        <w:rPr>
          <w:rFonts w:ascii="Times New Roman" w:hAnsi="Times New Roman" w:cs="Times New Roman"/>
          <w:sz w:val="28"/>
          <w:szCs w:val="28"/>
        </w:rPr>
        <w:t xml:space="preserve">в процессе обучения </w:t>
      </w:r>
      <w:r w:rsidRPr="005C70B4">
        <w:rPr>
          <w:rFonts w:ascii="Times New Roman" w:hAnsi="Times New Roman" w:cs="Times New Roman"/>
          <w:sz w:val="28"/>
          <w:szCs w:val="28"/>
        </w:rPr>
        <w:t xml:space="preserve">способствовать становлению творческой личности и развитию у </w:t>
      </w:r>
      <w:r>
        <w:rPr>
          <w:rFonts w:ascii="Times New Roman" w:hAnsi="Times New Roman" w:cs="Times New Roman"/>
          <w:sz w:val="28"/>
          <w:szCs w:val="28"/>
        </w:rPr>
        <w:t xml:space="preserve">обучающихся </w:t>
      </w:r>
      <w:r w:rsidRPr="005C70B4">
        <w:rPr>
          <w:rFonts w:ascii="Times New Roman" w:hAnsi="Times New Roman" w:cs="Times New Roman"/>
          <w:sz w:val="28"/>
          <w:szCs w:val="28"/>
        </w:rPr>
        <w:t>базовых качеств познавательной деятельности. </w:t>
      </w:r>
    </w:p>
    <w:p w:rsidR="005C70B4" w:rsidRPr="00BA5AD4" w:rsidRDefault="005C70B4" w:rsidP="005C70B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70B4" w:rsidRPr="00BA5AD4" w:rsidRDefault="005C70B4" w:rsidP="005C70B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70B4" w:rsidRPr="00BA5AD4" w:rsidRDefault="005C70B4" w:rsidP="005C70B4">
      <w:pPr>
        <w:pStyle w:val="af4"/>
        <w:spacing w:line="360" w:lineRule="auto"/>
        <w:ind w:left="0"/>
        <w:jc w:val="left"/>
        <w:rPr>
          <w:b w:val="0"/>
          <w:sz w:val="28"/>
        </w:rPr>
      </w:pPr>
    </w:p>
    <w:p w:rsidR="005C70B4" w:rsidRDefault="005C70B4" w:rsidP="005C70B4">
      <w:pPr>
        <w:pStyle w:val="a4"/>
        <w:rPr>
          <w:b/>
          <w:sz w:val="24"/>
        </w:rPr>
      </w:pPr>
    </w:p>
    <w:p w:rsidR="005C70B4" w:rsidRDefault="005C70B4" w:rsidP="005C70B4">
      <w:pPr>
        <w:spacing w:line="276" w:lineRule="auto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5C70B4" w:rsidRDefault="005C70B4" w:rsidP="005C70B4">
      <w:pPr>
        <w:spacing w:line="276" w:lineRule="auto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5C70B4" w:rsidRDefault="005C70B4" w:rsidP="005C70B4">
      <w:pPr>
        <w:spacing w:line="276" w:lineRule="auto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5C70B4" w:rsidRDefault="005C70B4" w:rsidP="003A4C4C">
      <w:pPr>
        <w:rPr>
          <w:rFonts w:ascii="Times New Roman" w:hAnsi="Times New Roman" w:cs="Times New Roman"/>
          <w:sz w:val="28"/>
          <w:szCs w:val="28"/>
        </w:rPr>
      </w:pPr>
    </w:p>
    <w:p w:rsidR="005C70B4" w:rsidRDefault="005C70B4" w:rsidP="005C70B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C70B4" w:rsidRDefault="005C70B4" w:rsidP="005C70B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C70B4" w:rsidRDefault="005C70B4" w:rsidP="005C70B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</w:t>
      </w:r>
    </w:p>
    <w:p w:rsidR="005C70B4" w:rsidRDefault="005C70B4" w:rsidP="005C70B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C70B4" w:rsidRDefault="005C70B4" w:rsidP="005C70B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C70B4" w:rsidRDefault="005C70B4" w:rsidP="005C70B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C70B4" w:rsidRDefault="005C70B4" w:rsidP="005C70B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C70B4" w:rsidRDefault="005C70B4" w:rsidP="005C70B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C70B4" w:rsidRDefault="005C70B4" w:rsidP="005C70B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C70B4" w:rsidRDefault="005C70B4" w:rsidP="005C70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.ПОЯСНИТЕЛЬНАЯ ЗАПИСКА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стр.4;</w:t>
      </w:r>
    </w:p>
    <w:p w:rsidR="005C70B4" w:rsidRDefault="005C70B4" w:rsidP="005C70B4">
      <w:pPr>
        <w:rPr>
          <w:rFonts w:ascii="Times New Roman" w:hAnsi="Times New Roman" w:cs="Times New Roman"/>
          <w:sz w:val="28"/>
          <w:szCs w:val="28"/>
        </w:rPr>
      </w:pPr>
    </w:p>
    <w:p w:rsidR="005C70B4" w:rsidRDefault="005C70B4" w:rsidP="005C70B4">
      <w:pPr>
        <w:pStyle w:val="af2"/>
        <w:spacing w:after="0" w:line="240" w:lineRule="auto"/>
        <w:ind w:left="1080"/>
        <w:rPr>
          <w:rFonts w:ascii="Times New Roman" w:hAnsi="Times New Roman"/>
          <w:sz w:val="28"/>
          <w:szCs w:val="28"/>
        </w:rPr>
      </w:pPr>
    </w:p>
    <w:p w:rsidR="005C70B4" w:rsidRDefault="005C70B4" w:rsidP="005C70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>.СОДЕРЖ</w:t>
      </w:r>
      <w:r w:rsidR="00184A27">
        <w:rPr>
          <w:rFonts w:ascii="Times New Roman" w:hAnsi="Times New Roman" w:cs="Times New Roman"/>
          <w:sz w:val="28"/>
          <w:szCs w:val="28"/>
        </w:rPr>
        <w:t>АНИЕ ПРОГРАММЫ</w:t>
      </w:r>
      <w:r w:rsidR="00184A27">
        <w:rPr>
          <w:rFonts w:ascii="Times New Roman" w:hAnsi="Times New Roman" w:cs="Times New Roman"/>
          <w:sz w:val="28"/>
          <w:szCs w:val="28"/>
        </w:rPr>
        <w:tab/>
      </w:r>
      <w:r w:rsidR="00184A27">
        <w:rPr>
          <w:rFonts w:ascii="Times New Roman" w:hAnsi="Times New Roman" w:cs="Times New Roman"/>
          <w:sz w:val="28"/>
          <w:szCs w:val="28"/>
        </w:rPr>
        <w:tab/>
      </w:r>
      <w:r w:rsidR="00184A27">
        <w:rPr>
          <w:rFonts w:ascii="Times New Roman" w:hAnsi="Times New Roman" w:cs="Times New Roman"/>
          <w:sz w:val="28"/>
          <w:szCs w:val="28"/>
        </w:rPr>
        <w:tab/>
      </w:r>
      <w:r w:rsidR="00184A27">
        <w:rPr>
          <w:rFonts w:ascii="Times New Roman" w:hAnsi="Times New Roman" w:cs="Times New Roman"/>
          <w:sz w:val="28"/>
          <w:szCs w:val="28"/>
        </w:rPr>
        <w:tab/>
      </w:r>
      <w:r w:rsidR="00184A27">
        <w:rPr>
          <w:rFonts w:ascii="Times New Roman" w:hAnsi="Times New Roman" w:cs="Times New Roman"/>
          <w:sz w:val="28"/>
          <w:szCs w:val="28"/>
        </w:rPr>
        <w:tab/>
      </w:r>
      <w:r w:rsidR="00184A27">
        <w:rPr>
          <w:rFonts w:ascii="Times New Roman" w:hAnsi="Times New Roman" w:cs="Times New Roman"/>
          <w:sz w:val="28"/>
          <w:szCs w:val="28"/>
        </w:rPr>
        <w:tab/>
        <w:t xml:space="preserve">       стр.5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C70B4" w:rsidRDefault="005C70B4" w:rsidP="005C70B4">
      <w:pPr>
        <w:pStyle w:val="af2"/>
        <w:spacing w:after="0" w:line="240" w:lineRule="auto"/>
        <w:ind w:left="1080"/>
        <w:rPr>
          <w:rFonts w:ascii="Times New Roman" w:hAnsi="Times New Roman"/>
          <w:sz w:val="28"/>
          <w:szCs w:val="28"/>
        </w:rPr>
      </w:pPr>
    </w:p>
    <w:p w:rsidR="005C70B4" w:rsidRDefault="005C70B4" w:rsidP="005C70B4">
      <w:pPr>
        <w:pStyle w:val="af2"/>
        <w:spacing w:after="0" w:line="240" w:lineRule="auto"/>
        <w:ind w:left="1080"/>
        <w:rPr>
          <w:rFonts w:ascii="Times New Roman" w:hAnsi="Times New Roman"/>
          <w:sz w:val="28"/>
          <w:szCs w:val="28"/>
        </w:rPr>
      </w:pPr>
    </w:p>
    <w:p w:rsidR="005C70B4" w:rsidRDefault="005C70B4" w:rsidP="005C70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.ТРЕБОВАНИЯ К УРОВНЮ </w:t>
      </w:r>
      <w:r w:rsidR="00184A27">
        <w:rPr>
          <w:rFonts w:ascii="Times New Roman" w:hAnsi="Times New Roman" w:cs="Times New Roman"/>
          <w:sz w:val="28"/>
          <w:szCs w:val="28"/>
        </w:rPr>
        <w:t>ПОДГОТОВКИ ОБУЧАЮЩИХСЯ     стр.6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5C70B4" w:rsidRDefault="005C70B4" w:rsidP="005C70B4">
      <w:pPr>
        <w:rPr>
          <w:rFonts w:ascii="Times New Roman" w:hAnsi="Times New Roman" w:cs="Times New Roman"/>
          <w:sz w:val="28"/>
          <w:szCs w:val="28"/>
        </w:rPr>
      </w:pPr>
    </w:p>
    <w:p w:rsidR="005C70B4" w:rsidRDefault="005C70B4" w:rsidP="005C70B4">
      <w:pPr>
        <w:pStyle w:val="af2"/>
        <w:spacing w:after="0" w:line="240" w:lineRule="auto"/>
        <w:ind w:left="1080"/>
        <w:rPr>
          <w:rFonts w:ascii="Times New Roman" w:hAnsi="Times New Roman"/>
          <w:sz w:val="28"/>
          <w:szCs w:val="28"/>
        </w:rPr>
      </w:pPr>
    </w:p>
    <w:p w:rsidR="005C70B4" w:rsidRDefault="005C70B4" w:rsidP="005C70B4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sz w:val="28"/>
          <w:szCs w:val="28"/>
        </w:rPr>
        <w:t>.ФОРМЫ И МЕТОДЫ КОНТРО</w:t>
      </w:r>
      <w:r w:rsidR="00184A27">
        <w:rPr>
          <w:rFonts w:ascii="Times New Roman" w:hAnsi="Times New Roman" w:cs="Times New Roman"/>
          <w:sz w:val="28"/>
          <w:szCs w:val="28"/>
        </w:rPr>
        <w:t>ЛЯ.</w:t>
      </w:r>
      <w:proofErr w:type="gramEnd"/>
      <w:r w:rsidR="00184A27">
        <w:rPr>
          <w:rFonts w:ascii="Times New Roman" w:hAnsi="Times New Roman" w:cs="Times New Roman"/>
          <w:sz w:val="28"/>
          <w:szCs w:val="28"/>
        </w:rPr>
        <w:t xml:space="preserve"> СИСТЕМА ОЦЕНОК</w:t>
      </w:r>
      <w:r w:rsidR="00184A27">
        <w:rPr>
          <w:rFonts w:ascii="Times New Roman" w:hAnsi="Times New Roman" w:cs="Times New Roman"/>
          <w:sz w:val="28"/>
          <w:szCs w:val="28"/>
        </w:rPr>
        <w:tab/>
        <w:t xml:space="preserve">       стр.7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C70B4" w:rsidRDefault="005C70B4" w:rsidP="005C70B4">
      <w:pPr>
        <w:pStyle w:val="af2"/>
        <w:spacing w:after="0" w:line="240" w:lineRule="auto"/>
        <w:ind w:left="1080"/>
        <w:rPr>
          <w:rFonts w:ascii="Times New Roman" w:hAnsi="Times New Roman"/>
          <w:sz w:val="28"/>
          <w:szCs w:val="28"/>
        </w:rPr>
      </w:pPr>
    </w:p>
    <w:p w:rsidR="005C70B4" w:rsidRDefault="005C70B4" w:rsidP="005C70B4">
      <w:pPr>
        <w:pStyle w:val="af2"/>
        <w:spacing w:after="0" w:line="240" w:lineRule="auto"/>
        <w:ind w:left="1080"/>
        <w:rPr>
          <w:rFonts w:ascii="Times New Roman" w:hAnsi="Times New Roman"/>
          <w:sz w:val="28"/>
          <w:szCs w:val="28"/>
        </w:rPr>
      </w:pPr>
    </w:p>
    <w:p w:rsidR="005C70B4" w:rsidRDefault="005C70B4" w:rsidP="005C70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>.МЕТОДИЧЕСКОЕ ОБЕСПЕЧЕНИЕ</w:t>
      </w:r>
      <w:r w:rsidR="00184A27">
        <w:rPr>
          <w:rFonts w:ascii="Times New Roman" w:hAnsi="Times New Roman" w:cs="Times New Roman"/>
          <w:sz w:val="28"/>
          <w:szCs w:val="28"/>
        </w:rPr>
        <w:t xml:space="preserve"> УЧЕБНОГО ПРОЦЕССА</w:t>
      </w:r>
      <w:r w:rsidR="00184A27">
        <w:rPr>
          <w:rFonts w:ascii="Times New Roman" w:hAnsi="Times New Roman" w:cs="Times New Roman"/>
          <w:sz w:val="28"/>
          <w:szCs w:val="28"/>
        </w:rPr>
        <w:tab/>
        <w:t xml:space="preserve">       стр.7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C70B4" w:rsidRDefault="005C70B4" w:rsidP="005C70B4">
      <w:pPr>
        <w:rPr>
          <w:rFonts w:ascii="Times New Roman" w:hAnsi="Times New Roman" w:cs="Times New Roman"/>
          <w:sz w:val="28"/>
          <w:szCs w:val="28"/>
        </w:rPr>
      </w:pPr>
    </w:p>
    <w:p w:rsidR="005C70B4" w:rsidRDefault="005C70B4" w:rsidP="005C70B4">
      <w:pPr>
        <w:rPr>
          <w:rFonts w:ascii="Times New Roman" w:hAnsi="Times New Roman" w:cs="Times New Roman"/>
          <w:sz w:val="28"/>
          <w:szCs w:val="28"/>
        </w:rPr>
      </w:pPr>
    </w:p>
    <w:p w:rsidR="005C70B4" w:rsidRDefault="005C70B4" w:rsidP="005C70B4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VI</w:t>
      </w:r>
      <w:r>
        <w:rPr>
          <w:rFonts w:ascii="Times New Roman" w:hAnsi="Times New Roman" w:cs="Times New Roman"/>
          <w:sz w:val="28"/>
          <w:szCs w:val="28"/>
        </w:rPr>
        <w:t>.СПИСОК Л</w:t>
      </w:r>
      <w:r w:rsidR="00184A27">
        <w:rPr>
          <w:rFonts w:ascii="Times New Roman" w:hAnsi="Times New Roman" w:cs="Times New Roman"/>
          <w:sz w:val="28"/>
          <w:szCs w:val="28"/>
        </w:rPr>
        <w:t xml:space="preserve">ИТЕРАТУРЫ    </w:t>
      </w:r>
      <w:r w:rsidR="00184A27">
        <w:rPr>
          <w:rFonts w:ascii="Times New Roman" w:hAnsi="Times New Roman" w:cs="Times New Roman"/>
          <w:sz w:val="28"/>
          <w:szCs w:val="28"/>
        </w:rPr>
        <w:tab/>
      </w:r>
      <w:r w:rsidR="00184A27">
        <w:rPr>
          <w:rFonts w:ascii="Times New Roman" w:hAnsi="Times New Roman" w:cs="Times New Roman"/>
          <w:sz w:val="28"/>
          <w:szCs w:val="28"/>
        </w:rPr>
        <w:tab/>
      </w:r>
      <w:r w:rsidR="00184A27">
        <w:rPr>
          <w:rFonts w:ascii="Times New Roman" w:hAnsi="Times New Roman" w:cs="Times New Roman"/>
          <w:sz w:val="28"/>
          <w:szCs w:val="28"/>
        </w:rPr>
        <w:tab/>
      </w:r>
      <w:r w:rsidR="00184A27">
        <w:rPr>
          <w:rFonts w:ascii="Times New Roman" w:hAnsi="Times New Roman" w:cs="Times New Roman"/>
          <w:sz w:val="28"/>
          <w:szCs w:val="28"/>
        </w:rPr>
        <w:tab/>
      </w:r>
      <w:r w:rsidR="00184A27">
        <w:rPr>
          <w:rFonts w:ascii="Times New Roman" w:hAnsi="Times New Roman" w:cs="Times New Roman"/>
          <w:sz w:val="28"/>
          <w:szCs w:val="28"/>
        </w:rPr>
        <w:tab/>
      </w:r>
      <w:r w:rsidR="00184A27">
        <w:rPr>
          <w:rFonts w:ascii="Times New Roman" w:hAnsi="Times New Roman" w:cs="Times New Roman"/>
          <w:sz w:val="28"/>
          <w:szCs w:val="28"/>
        </w:rPr>
        <w:tab/>
        <w:t xml:space="preserve">       стр.8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C70B4" w:rsidRDefault="005C70B4" w:rsidP="005C70B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C70B4" w:rsidRDefault="005C70B4" w:rsidP="005C70B4">
      <w:pPr>
        <w:spacing w:line="276" w:lineRule="auto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5C70B4" w:rsidRDefault="005C70B4" w:rsidP="005C70B4">
      <w:pPr>
        <w:spacing w:line="276" w:lineRule="auto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5C70B4" w:rsidRDefault="005C70B4" w:rsidP="005C70B4">
      <w:pPr>
        <w:spacing w:line="276" w:lineRule="auto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5C70B4" w:rsidRDefault="005C70B4" w:rsidP="005C70B4">
      <w:pPr>
        <w:spacing w:line="276" w:lineRule="auto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5C70B4" w:rsidRDefault="005C70B4" w:rsidP="005C70B4">
      <w:pPr>
        <w:spacing w:line="276" w:lineRule="auto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3A4C4C" w:rsidRDefault="003A4C4C" w:rsidP="005C70B4">
      <w:pPr>
        <w:spacing w:line="276" w:lineRule="auto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3A4C4C" w:rsidRDefault="003A4C4C" w:rsidP="005C70B4">
      <w:pPr>
        <w:spacing w:line="276" w:lineRule="auto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3A4C4C" w:rsidRDefault="003A4C4C" w:rsidP="005C70B4">
      <w:pPr>
        <w:spacing w:line="276" w:lineRule="auto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3821FC" w:rsidRDefault="003821FC" w:rsidP="006C6488">
      <w:pPr>
        <w:spacing w:line="276" w:lineRule="auto"/>
        <w:rPr>
          <w:rFonts w:ascii="Times New Roman" w:hAnsi="Times New Roman" w:cs="Times New Roman"/>
          <w:b/>
          <w:sz w:val="36"/>
          <w:szCs w:val="36"/>
        </w:rPr>
      </w:pPr>
    </w:p>
    <w:p w:rsidR="005C70B4" w:rsidRDefault="005C70B4" w:rsidP="005C70B4">
      <w:pPr>
        <w:numPr>
          <w:ilvl w:val="0"/>
          <w:numId w:val="28"/>
        </w:numPr>
        <w:spacing w:line="276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317631">
        <w:rPr>
          <w:rFonts w:ascii="Times New Roman" w:hAnsi="Times New Roman" w:cs="Times New Roman"/>
          <w:b/>
          <w:sz w:val="36"/>
          <w:szCs w:val="36"/>
        </w:rPr>
        <w:t>ПОЯСНИТЕЛЬНАЯ ЗАПИСКА</w:t>
      </w:r>
    </w:p>
    <w:p w:rsidR="003A4C4C" w:rsidRPr="00726529" w:rsidRDefault="003A4C4C" w:rsidP="00A70B24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5C70B4" w:rsidRPr="00726529" w:rsidRDefault="003821FC" w:rsidP="005C70B4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Данная </w:t>
      </w:r>
      <w:r w:rsidRPr="00726529">
        <w:rPr>
          <w:rFonts w:ascii="Times New Roman" w:hAnsi="Times New Roman" w:cs="Times New Roman"/>
          <w:sz w:val="28"/>
          <w:szCs w:val="28"/>
        </w:rPr>
        <w:t>программа</w:t>
      </w:r>
      <w:r w:rsidR="005C70B4" w:rsidRPr="00726529">
        <w:rPr>
          <w:rFonts w:ascii="Times New Roman" w:hAnsi="Times New Roman" w:cs="Times New Roman"/>
          <w:sz w:val="28"/>
          <w:szCs w:val="28"/>
        </w:rPr>
        <w:t xml:space="preserve"> направлена на совершенствование многих свойств личности ребёнка, призвана дать учащимся </w:t>
      </w:r>
      <w:r>
        <w:rPr>
          <w:rFonts w:ascii="Times New Roman" w:hAnsi="Times New Roman" w:cs="Times New Roman"/>
          <w:sz w:val="28"/>
          <w:szCs w:val="28"/>
        </w:rPr>
        <w:t>первоначальные навыки игры на инструменте</w:t>
      </w:r>
      <w:r w:rsidR="005C70B4" w:rsidRPr="00726529">
        <w:rPr>
          <w:rFonts w:ascii="Times New Roman" w:hAnsi="Times New Roman" w:cs="Times New Roman"/>
          <w:sz w:val="28"/>
          <w:szCs w:val="28"/>
        </w:rPr>
        <w:t>.</w:t>
      </w:r>
    </w:p>
    <w:p w:rsidR="00DB1164" w:rsidRDefault="005C70B4" w:rsidP="005C70B4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9">
        <w:rPr>
          <w:rFonts w:ascii="Times New Roman" w:hAnsi="Times New Roman" w:cs="Times New Roman"/>
          <w:sz w:val="28"/>
          <w:szCs w:val="28"/>
        </w:rPr>
        <w:tab/>
      </w:r>
      <w:r w:rsidR="003821FC" w:rsidRPr="00726529">
        <w:rPr>
          <w:rFonts w:ascii="Times New Roman" w:hAnsi="Times New Roman" w:cs="Times New Roman"/>
          <w:sz w:val="28"/>
          <w:szCs w:val="28"/>
        </w:rPr>
        <w:t xml:space="preserve">Целью учебного </w:t>
      </w:r>
      <w:r w:rsidR="00DB1164" w:rsidRPr="00726529">
        <w:rPr>
          <w:rFonts w:ascii="Times New Roman" w:hAnsi="Times New Roman" w:cs="Times New Roman"/>
          <w:sz w:val="28"/>
          <w:szCs w:val="28"/>
        </w:rPr>
        <w:t>предмета является обеспечение развития творческих</w:t>
      </w:r>
      <w:r w:rsidR="00A70B24">
        <w:rPr>
          <w:rFonts w:ascii="Times New Roman" w:hAnsi="Times New Roman" w:cs="Times New Roman"/>
          <w:sz w:val="28"/>
          <w:szCs w:val="28"/>
        </w:rPr>
        <w:t xml:space="preserve"> </w:t>
      </w:r>
      <w:r w:rsidR="00DB1164" w:rsidRPr="00726529">
        <w:rPr>
          <w:rFonts w:ascii="Times New Roman" w:hAnsi="Times New Roman" w:cs="Times New Roman"/>
          <w:sz w:val="28"/>
          <w:szCs w:val="28"/>
        </w:rPr>
        <w:t>способностей и индивидуальности учащегося, овладение знаниями и</w:t>
      </w:r>
      <w:r w:rsidRPr="00726529">
        <w:rPr>
          <w:rFonts w:ascii="Times New Roman" w:hAnsi="Times New Roman" w:cs="Times New Roman"/>
          <w:sz w:val="28"/>
          <w:szCs w:val="28"/>
        </w:rPr>
        <w:t xml:space="preserve"> представлениями о </w:t>
      </w:r>
      <w:r w:rsidR="00D927D7">
        <w:rPr>
          <w:rFonts w:ascii="Times New Roman" w:hAnsi="Times New Roman" w:cs="Times New Roman"/>
          <w:sz w:val="28"/>
          <w:szCs w:val="28"/>
        </w:rPr>
        <w:t xml:space="preserve">струнно-смычковом </w:t>
      </w:r>
      <w:r w:rsidRPr="00726529">
        <w:rPr>
          <w:rFonts w:ascii="Times New Roman" w:hAnsi="Times New Roman" w:cs="Times New Roman"/>
          <w:sz w:val="28"/>
          <w:szCs w:val="28"/>
        </w:rPr>
        <w:t>исполнитель</w:t>
      </w:r>
      <w:r w:rsidR="00DB1164">
        <w:rPr>
          <w:rFonts w:ascii="Times New Roman" w:hAnsi="Times New Roman" w:cs="Times New Roman"/>
          <w:sz w:val="28"/>
          <w:szCs w:val="28"/>
        </w:rPr>
        <w:t>стве.</w:t>
      </w:r>
    </w:p>
    <w:p w:rsidR="005C70B4" w:rsidRPr="00A70B24" w:rsidRDefault="005C70B4" w:rsidP="00DB1164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9">
        <w:rPr>
          <w:sz w:val="28"/>
          <w:szCs w:val="28"/>
        </w:rPr>
        <w:tab/>
      </w:r>
      <w:r w:rsidRPr="00726529">
        <w:rPr>
          <w:rFonts w:ascii="Times New Roman" w:hAnsi="Times New Roman" w:cs="Times New Roman"/>
          <w:sz w:val="28"/>
          <w:szCs w:val="28"/>
        </w:rPr>
        <w:t>Основн</w:t>
      </w:r>
      <w:r w:rsidR="003821FC">
        <w:rPr>
          <w:rFonts w:ascii="Times New Roman" w:hAnsi="Times New Roman" w:cs="Times New Roman"/>
          <w:sz w:val="28"/>
          <w:szCs w:val="28"/>
        </w:rPr>
        <w:t>ой</w:t>
      </w:r>
      <w:r w:rsidRPr="00726529">
        <w:rPr>
          <w:rFonts w:ascii="Times New Roman" w:hAnsi="Times New Roman" w:cs="Times New Roman"/>
          <w:sz w:val="28"/>
          <w:szCs w:val="28"/>
        </w:rPr>
        <w:t xml:space="preserve"> задач</w:t>
      </w:r>
      <w:r w:rsidR="003821FC">
        <w:rPr>
          <w:rFonts w:ascii="Times New Roman" w:hAnsi="Times New Roman" w:cs="Times New Roman"/>
          <w:sz w:val="28"/>
          <w:szCs w:val="28"/>
        </w:rPr>
        <w:t xml:space="preserve">ей данной </w:t>
      </w:r>
      <w:r w:rsidR="00DB1164">
        <w:rPr>
          <w:rFonts w:ascii="Times New Roman" w:hAnsi="Times New Roman" w:cs="Times New Roman"/>
          <w:sz w:val="28"/>
          <w:szCs w:val="28"/>
        </w:rPr>
        <w:t xml:space="preserve">образовательной </w:t>
      </w:r>
      <w:r w:rsidR="00DB1164" w:rsidRPr="00726529">
        <w:rPr>
          <w:rFonts w:ascii="Times New Roman" w:hAnsi="Times New Roman" w:cs="Times New Roman"/>
          <w:sz w:val="28"/>
          <w:szCs w:val="28"/>
        </w:rPr>
        <w:t>программы</w:t>
      </w:r>
      <w:r w:rsidR="00A70B24">
        <w:rPr>
          <w:rFonts w:ascii="Times New Roman" w:hAnsi="Times New Roman" w:cs="Times New Roman"/>
          <w:sz w:val="28"/>
          <w:szCs w:val="28"/>
        </w:rPr>
        <w:t xml:space="preserve"> </w:t>
      </w:r>
      <w:r w:rsidR="00DB1164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="003821FC">
        <w:rPr>
          <w:rFonts w:ascii="Times New Roman" w:hAnsi="Times New Roman" w:cs="Times New Roman"/>
          <w:sz w:val="28"/>
          <w:szCs w:val="28"/>
        </w:rPr>
        <w:t>использование вариативных подходов</w:t>
      </w:r>
      <w:r w:rsidR="00DB1164">
        <w:rPr>
          <w:rFonts w:ascii="Times New Roman" w:hAnsi="Times New Roman" w:cs="Times New Roman"/>
          <w:sz w:val="28"/>
          <w:szCs w:val="28"/>
        </w:rPr>
        <w:t xml:space="preserve"> в целях адаптации, и как следствие, создание условий </w:t>
      </w:r>
      <w:proofErr w:type="gramStart"/>
      <w:r w:rsidR="00DB1164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="00DB116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B1164">
        <w:rPr>
          <w:rFonts w:ascii="Times New Roman" w:hAnsi="Times New Roman" w:cs="Times New Roman"/>
          <w:sz w:val="28"/>
          <w:szCs w:val="28"/>
        </w:rPr>
        <w:t>обеспечение</w:t>
      </w:r>
      <w:proofErr w:type="gramEnd"/>
      <w:r w:rsidR="00DB1164">
        <w:rPr>
          <w:rFonts w:ascii="Times New Roman" w:hAnsi="Times New Roman" w:cs="Times New Roman"/>
          <w:sz w:val="28"/>
          <w:szCs w:val="28"/>
        </w:rPr>
        <w:t xml:space="preserve"> индивидуального подхода к каждому учащемуся.</w:t>
      </w:r>
      <w:r w:rsidR="00A70B24">
        <w:rPr>
          <w:rFonts w:ascii="Times New Roman" w:hAnsi="Times New Roman" w:cs="Times New Roman"/>
          <w:sz w:val="28"/>
          <w:szCs w:val="28"/>
        </w:rPr>
        <w:t xml:space="preserve"> </w:t>
      </w:r>
      <w:r w:rsidRPr="00726529">
        <w:rPr>
          <w:rFonts w:ascii="Times New Roman" w:hAnsi="Times New Roman" w:cs="Times New Roman"/>
          <w:sz w:val="28"/>
          <w:szCs w:val="28"/>
        </w:rPr>
        <w:t xml:space="preserve">Данная программа </w:t>
      </w:r>
      <w:r w:rsidR="00DB1164">
        <w:rPr>
          <w:rFonts w:ascii="Times New Roman" w:hAnsi="Times New Roman" w:cs="Times New Roman"/>
          <w:sz w:val="28"/>
          <w:szCs w:val="28"/>
        </w:rPr>
        <w:t xml:space="preserve">демонстрирует гибкий подход к заданному уровню сложности изучаемого </w:t>
      </w:r>
      <w:r w:rsidR="00261114">
        <w:rPr>
          <w:rFonts w:ascii="Times New Roman" w:hAnsi="Times New Roman" w:cs="Times New Roman"/>
          <w:sz w:val="28"/>
          <w:szCs w:val="28"/>
        </w:rPr>
        <w:t>репертуара, предоставляет свободу выбора формы контрольных проверок.</w:t>
      </w:r>
    </w:p>
    <w:p w:rsidR="005C70B4" w:rsidRPr="00726529" w:rsidRDefault="005C70B4" w:rsidP="005C70B4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26529">
        <w:rPr>
          <w:rStyle w:val="FontStyle43"/>
          <w:rFonts w:ascii="Times New Roman" w:hAnsi="Times New Roman" w:cs="Times New Roman"/>
          <w:spacing w:val="0"/>
          <w:sz w:val="28"/>
          <w:szCs w:val="28"/>
        </w:rPr>
        <w:tab/>
      </w:r>
      <w:r w:rsidRPr="00726529">
        <w:rPr>
          <w:rFonts w:ascii="Times New Roman" w:hAnsi="Times New Roman" w:cs="Times New Roman"/>
          <w:b/>
          <w:i/>
          <w:color w:val="auto"/>
          <w:sz w:val="28"/>
          <w:szCs w:val="28"/>
        </w:rPr>
        <w:t xml:space="preserve">Задачами </w:t>
      </w:r>
      <w:r w:rsidR="00261114" w:rsidRPr="00726529">
        <w:rPr>
          <w:rFonts w:ascii="Times New Roman" w:hAnsi="Times New Roman" w:cs="Times New Roman"/>
          <w:color w:val="auto"/>
          <w:sz w:val="28"/>
          <w:szCs w:val="28"/>
        </w:rPr>
        <w:t>предмета музыкальный</w:t>
      </w:r>
      <w:r w:rsidRPr="00726529">
        <w:rPr>
          <w:rFonts w:ascii="Times New Roman" w:hAnsi="Times New Roman" w:cs="Times New Roman"/>
          <w:color w:val="auto"/>
          <w:sz w:val="28"/>
          <w:szCs w:val="28"/>
        </w:rPr>
        <w:t xml:space="preserve"> инструмент «</w:t>
      </w:r>
      <w:r w:rsidR="00D927D7">
        <w:rPr>
          <w:rFonts w:ascii="Times New Roman" w:hAnsi="Times New Roman" w:cs="Times New Roman"/>
          <w:color w:val="auto"/>
          <w:sz w:val="28"/>
          <w:szCs w:val="28"/>
        </w:rPr>
        <w:t>Скрипка</w:t>
      </w:r>
      <w:r w:rsidRPr="00726529">
        <w:rPr>
          <w:rFonts w:ascii="Times New Roman" w:hAnsi="Times New Roman" w:cs="Times New Roman"/>
          <w:color w:val="auto"/>
          <w:sz w:val="28"/>
          <w:szCs w:val="28"/>
        </w:rPr>
        <w:t>» являются:</w:t>
      </w:r>
    </w:p>
    <w:p w:rsidR="005C70B4" w:rsidRPr="00726529" w:rsidRDefault="005C70B4" w:rsidP="005C70B4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26529">
        <w:rPr>
          <w:rFonts w:ascii="Times New Roman" w:hAnsi="Times New Roman" w:cs="Times New Roman"/>
          <w:color w:val="auto"/>
          <w:sz w:val="28"/>
          <w:szCs w:val="28"/>
        </w:rPr>
        <w:t>- ознакомление детей с</w:t>
      </w:r>
      <w:r w:rsidR="00D927D7">
        <w:rPr>
          <w:rFonts w:ascii="Times New Roman" w:hAnsi="Times New Roman" w:cs="Times New Roman"/>
          <w:color w:val="auto"/>
          <w:sz w:val="28"/>
          <w:szCs w:val="28"/>
        </w:rPr>
        <w:t>о скрипкой</w:t>
      </w:r>
      <w:r w:rsidRPr="00726529">
        <w:rPr>
          <w:rFonts w:ascii="Times New Roman" w:hAnsi="Times New Roman" w:cs="Times New Roman"/>
          <w:color w:val="auto"/>
          <w:sz w:val="28"/>
          <w:szCs w:val="28"/>
        </w:rPr>
        <w:t xml:space="preserve">, исполнительскими возможностями и </w:t>
      </w:r>
      <w:r w:rsidR="00261114">
        <w:rPr>
          <w:rFonts w:ascii="Times New Roman" w:hAnsi="Times New Roman" w:cs="Times New Roman"/>
          <w:color w:val="auto"/>
          <w:sz w:val="28"/>
          <w:szCs w:val="28"/>
        </w:rPr>
        <w:t>начальными навыками</w:t>
      </w:r>
      <w:r w:rsidRPr="00726529">
        <w:rPr>
          <w:rFonts w:ascii="Times New Roman" w:hAnsi="Times New Roman" w:cs="Times New Roman"/>
          <w:color w:val="auto"/>
          <w:sz w:val="28"/>
          <w:szCs w:val="28"/>
        </w:rPr>
        <w:t xml:space="preserve"> приёмов игры; </w:t>
      </w:r>
    </w:p>
    <w:p w:rsidR="005C70B4" w:rsidRPr="00726529" w:rsidRDefault="005C70B4" w:rsidP="005C70B4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26529">
        <w:rPr>
          <w:rFonts w:ascii="Times New Roman" w:hAnsi="Times New Roman" w:cs="Times New Roman"/>
          <w:color w:val="auto"/>
          <w:sz w:val="28"/>
          <w:szCs w:val="28"/>
        </w:rPr>
        <w:t>- формирование навыков игры на музыкальном инструменте;</w:t>
      </w:r>
    </w:p>
    <w:p w:rsidR="005C70B4" w:rsidRPr="00726529" w:rsidRDefault="005C70B4" w:rsidP="005C70B4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26529">
        <w:rPr>
          <w:rFonts w:ascii="Times New Roman" w:hAnsi="Times New Roman" w:cs="Times New Roman"/>
          <w:color w:val="auto"/>
          <w:sz w:val="28"/>
          <w:szCs w:val="28"/>
        </w:rPr>
        <w:t>- приобретение знаний в области музыкальной грамоты;</w:t>
      </w:r>
    </w:p>
    <w:p w:rsidR="005C70B4" w:rsidRPr="00726529" w:rsidRDefault="005C70B4" w:rsidP="005C70B4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26529">
        <w:rPr>
          <w:rFonts w:ascii="Times New Roman" w:hAnsi="Times New Roman" w:cs="Times New Roman"/>
          <w:color w:val="auto"/>
          <w:sz w:val="28"/>
          <w:szCs w:val="28"/>
        </w:rPr>
        <w:t xml:space="preserve">- воспитание у детей трудолюбия, усидчивости, терпения, </w:t>
      </w:r>
      <w:r w:rsidR="00261114">
        <w:rPr>
          <w:rFonts w:ascii="Times New Roman" w:hAnsi="Times New Roman" w:cs="Times New Roman"/>
          <w:color w:val="auto"/>
          <w:sz w:val="28"/>
          <w:szCs w:val="28"/>
        </w:rPr>
        <w:t>дисциплины.</w:t>
      </w:r>
    </w:p>
    <w:p w:rsidR="005C70B4" w:rsidRPr="00726529" w:rsidRDefault="005C70B4" w:rsidP="005C70B4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26529">
        <w:rPr>
          <w:rFonts w:ascii="Times New Roman" w:hAnsi="Times New Roman" w:cs="Times New Roman"/>
          <w:color w:val="auto"/>
          <w:sz w:val="28"/>
          <w:szCs w:val="28"/>
        </w:rPr>
        <w:t>Для достижения поставленной цели и реализации задач предмета используются следующие методы обучения:</w:t>
      </w:r>
    </w:p>
    <w:p w:rsidR="005C70B4" w:rsidRPr="00726529" w:rsidRDefault="005C70B4" w:rsidP="005C70B4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26529">
        <w:rPr>
          <w:rFonts w:ascii="Times New Roman" w:hAnsi="Times New Roman" w:cs="Times New Roman"/>
          <w:color w:val="auto"/>
          <w:sz w:val="28"/>
          <w:szCs w:val="28"/>
        </w:rPr>
        <w:t>- словесный (объяснение, беседа, рассказ);</w:t>
      </w:r>
    </w:p>
    <w:p w:rsidR="005C70B4" w:rsidRPr="00726529" w:rsidRDefault="005C70B4" w:rsidP="005C70B4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26529">
        <w:rPr>
          <w:rFonts w:ascii="Times New Roman" w:hAnsi="Times New Roman" w:cs="Times New Roman"/>
          <w:color w:val="auto"/>
          <w:sz w:val="28"/>
          <w:szCs w:val="28"/>
        </w:rPr>
        <w:t>- наглядный (показ, наблюдение, демонстрация приемов работы);</w:t>
      </w:r>
    </w:p>
    <w:p w:rsidR="005C70B4" w:rsidRPr="00726529" w:rsidRDefault="005C70B4" w:rsidP="005C70B4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26529">
        <w:rPr>
          <w:rFonts w:ascii="Times New Roman" w:hAnsi="Times New Roman" w:cs="Times New Roman"/>
          <w:color w:val="auto"/>
          <w:sz w:val="28"/>
          <w:szCs w:val="28"/>
        </w:rPr>
        <w:t xml:space="preserve">- </w:t>
      </w:r>
      <w:proofErr w:type="gramStart"/>
      <w:r w:rsidRPr="00726529">
        <w:rPr>
          <w:rFonts w:ascii="Times New Roman" w:hAnsi="Times New Roman" w:cs="Times New Roman"/>
          <w:color w:val="auto"/>
          <w:sz w:val="28"/>
          <w:szCs w:val="28"/>
        </w:rPr>
        <w:t>практический</w:t>
      </w:r>
      <w:proofErr w:type="gramEnd"/>
      <w:r w:rsidRPr="00726529">
        <w:rPr>
          <w:rFonts w:ascii="Times New Roman" w:hAnsi="Times New Roman" w:cs="Times New Roman"/>
          <w:color w:val="auto"/>
          <w:sz w:val="28"/>
          <w:szCs w:val="28"/>
        </w:rPr>
        <w:t xml:space="preserve"> (освоение приемов игры на инструменте);</w:t>
      </w:r>
    </w:p>
    <w:p w:rsidR="005C70B4" w:rsidRPr="00726529" w:rsidRDefault="005C70B4" w:rsidP="005C70B4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26529">
        <w:rPr>
          <w:rFonts w:ascii="Times New Roman" w:hAnsi="Times New Roman" w:cs="Times New Roman"/>
          <w:color w:val="auto"/>
          <w:sz w:val="28"/>
          <w:szCs w:val="28"/>
        </w:rPr>
        <w:t xml:space="preserve">- </w:t>
      </w:r>
      <w:r w:rsidR="00E72887" w:rsidRPr="00D927D7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слуховой</w:t>
      </w:r>
      <w:r w:rsidR="00E72887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5C70B4" w:rsidRDefault="00E72887" w:rsidP="005C70B4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-</w:t>
      </w:r>
      <w:r w:rsidRPr="00726529">
        <w:rPr>
          <w:rFonts w:ascii="Times New Roman" w:hAnsi="Times New Roman" w:cs="Times New Roman"/>
          <w:color w:val="auto"/>
          <w:sz w:val="28"/>
          <w:szCs w:val="28"/>
        </w:rPr>
        <w:t>эмоциональны</w:t>
      </w:r>
      <w:proofErr w:type="gramStart"/>
      <w:r w:rsidRPr="00726529">
        <w:rPr>
          <w:rFonts w:ascii="Times New Roman" w:hAnsi="Times New Roman" w:cs="Times New Roman"/>
          <w:color w:val="auto"/>
          <w:sz w:val="28"/>
          <w:szCs w:val="28"/>
        </w:rPr>
        <w:t>й(</w:t>
      </w:r>
      <w:proofErr w:type="gramEnd"/>
      <w:r w:rsidRPr="00726529">
        <w:rPr>
          <w:rFonts w:ascii="Times New Roman" w:hAnsi="Times New Roman" w:cs="Times New Roman"/>
          <w:color w:val="auto"/>
          <w:sz w:val="28"/>
          <w:szCs w:val="28"/>
        </w:rPr>
        <w:t>подбор ассоциаций, образов, художественные впечатления).</w:t>
      </w:r>
    </w:p>
    <w:p w:rsidR="00A70B24" w:rsidRPr="00726529" w:rsidRDefault="00A70B24" w:rsidP="005C70B4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5C70B4" w:rsidRDefault="005C70B4" w:rsidP="005C70B4">
      <w:pPr>
        <w:pStyle w:val="Style7"/>
        <w:widowControl/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 w:rsidRPr="00726529">
        <w:rPr>
          <w:rFonts w:ascii="Times New Roman" w:hAnsi="Times New Roman"/>
          <w:sz w:val="28"/>
          <w:szCs w:val="28"/>
        </w:rPr>
        <w:t>Недельная нагрузка по предмету «Музыкальный инстру</w:t>
      </w:r>
      <w:r w:rsidR="00261114">
        <w:rPr>
          <w:rFonts w:ascii="Times New Roman" w:hAnsi="Times New Roman"/>
          <w:sz w:val="28"/>
          <w:szCs w:val="28"/>
        </w:rPr>
        <w:t>мент (</w:t>
      </w:r>
      <w:r w:rsidR="00D927D7">
        <w:rPr>
          <w:rFonts w:ascii="Times New Roman" w:hAnsi="Times New Roman"/>
          <w:sz w:val="28"/>
          <w:szCs w:val="28"/>
        </w:rPr>
        <w:t>скрипка</w:t>
      </w:r>
      <w:r w:rsidR="00261114">
        <w:rPr>
          <w:rFonts w:ascii="Times New Roman" w:hAnsi="Times New Roman"/>
          <w:sz w:val="28"/>
          <w:szCs w:val="28"/>
        </w:rPr>
        <w:t>)» составляет 1 час</w:t>
      </w:r>
      <w:r w:rsidR="00261114" w:rsidRPr="00726529">
        <w:rPr>
          <w:rFonts w:ascii="Times New Roman" w:hAnsi="Times New Roman"/>
          <w:sz w:val="28"/>
          <w:szCs w:val="28"/>
        </w:rPr>
        <w:t xml:space="preserve"> в неделю</w:t>
      </w:r>
      <w:r w:rsidRPr="00726529">
        <w:rPr>
          <w:rFonts w:ascii="Times New Roman" w:hAnsi="Times New Roman"/>
          <w:sz w:val="28"/>
          <w:szCs w:val="28"/>
        </w:rPr>
        <w:t xml:space="preserve">.  </w:t>
      </w:r>
      <w:r w:rsidR="00261114" w:rsidRPr="00726529">
        <w:rPr>
          <w:rFonts w:ascii="Times New Roman" w:hAnsi="Times New Roman"/>
          <w:sz w:val="28"/>
          <w:szCs w:val="28"/>
        </w:rPr>
        <w:t>Занятия проходят в индивидуальной форме</w:t>
      </w:r>
      <w:r w:rsidRPr="00726529">
        <w:rPr>
          <w:rFonts w:ascii="Times New Roman" w:hAnsi="Times New Roman"/>
          <w:sz w:val="28"/>
          <w:szCs w:val="28"/>
        </w:rPr>
        <w:t xml:space="preserve">.  </w:t>
      </w:r>
    </w:p>
    <w:p w:rsidR="00261114" w:rsidRDefault="00261114" w:rsidP="005C70B4">
      <w:pPr>
        <w:spacing w:line="276" w:lineRule="auto"/>
        <w:ind w:firstLine="360"/>
        <w:jc w:val="center"/>
        <w:rPr>
          <w:sz w:val="28"/>
          <w:szCs w:val="28"/>
        </w:rPr>
      </w:pPr>
    </w:p>
    <w:tbl>
      <w:tblPr>
        <w:tblStyle w:val="af3"/>
        <w:tblW w:w="9606" w:type="dxa"/>
        <w:tblLook w:val="04A0" w:firstRow="1" w:lastRow="0" w:firstColumn="1" w:lastColumn="0" w:noHBand="0" w:noVBand="1"/>
      </w:tblPr>
      <w:tblGrid>
        <w:gridCol w:w="2660"/>
        <w:gridCol w:w="1701"/>
        <w:gridCol w:w="1701"/>
        <w:gridCol w:w="3544"/>
      </w:tblGrid>
      <w:tr w:rsidR="00261114" w:rsidTr="006C6488">
        <w:tc>
          <w:tcPr>
            <w:tcW w:w="2660" w:type="dxa"/>
          </w:tcPr>
          <w:p w:rsidR="00261114" w:rsidRDefault="00261114" w:rsidP="002611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Вид </w:t>
            </w:r>
            <w:proofErr w:type="gramStart"/>
            <w:r>
              <w:rPr>
                <w:rFonts w:ascii="Times New Roman" w:hAnsi="Times New Roman"/>
              </w:rPr>
              <w:t>учебной</w:t>
            </w:r>
            <w:proofErr w:type="gramEnd"/>
          </w:p>
          <w:p w:rsidR="00261114" w:rsidRDefault="00261114" w:rsidP="002611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работы,</w:t>
            </w:r>
          </w:p>
          <w:p w:rsidR="00261114" w:rsidRDefault="00261114" w:rsidP="00261114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нагрузки,</w:t>
            </w:r>
          </w:p>
          <w:p w:rsidR="00261114" w:rsidRDefault="00261114" w:rsidP="00261114">
            <w:pPr>
              <w:spacing w:line="276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</w:rPr>
              <w:t>аттестации</w:t>
            </w:r>
          </w:p>
        </w:tc>
        <w:tc>
          <w:tcPr>
            <w:tcW w:w="3402" w:type="dxa"/>
            <w:gridSpan w:val="2"/>
          </w:tcPr>
          <w:p w:rsidR="00261114" w:rsidRDefault="00261114" w:rsidP="002611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Затраты учебного времени</w:t>
            </w:r>
          </w:p>
          <w:p w:rsidR="00261114" w:rsidRDefault="00261114" w:rsidP="005C70B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544" w:type="dxa"/>
          </w:tcPr>
          <w:p w:rsidR="00261114" w:rsidRDefault="00261114" w:rsidP="005C70B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</w:rPr>
              <w:t>Всего часов</w:t>
            </w:r>
          </w:p>
        </w:tc>
      </w:tr>
      <w:tr w:rsidR="00261114" w:rsidTr="006C6488">
        <w:tc>
          <w:tcPr>
            <w:tcW w:w="2660" w:type="dxa"/>
          </w:tcPr>
          <w:p w:rsidR="00261114" w:rsidRDefault="00261114" w:rsidP="005C70B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</w:rPr>
              <w:t>Годы обучения</w:t>
            </w:r>
          </w:p>
        </w:tc>
        <w:tc>
          <w:tcPr>
            <w:tcW w:w="3402" w:type="dxa"/>
            <w:gridSpan w:val="2"/>
          </w:tcPr>
          <w:p w:rsidR="00261114" w:rsidRPr="00261114" w:rsidRDefault="00261114" w:rsidP="005C70B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61114">
              <w:rPr>
                <w:rFonts w:ascii="Times New Roman" w:hAnsi="Times New Roman" w:cs="Times New Roman"/>
              </w:rPr>
              <w:t>1 год</w:t>
            </w:r>
          </w:p>
        </w:tc>
        <w:tc>
          <w:tcPr>
            <w:tcW w:w="3544" w:type="dxa"/>
          </w:tcPr>
          <w:p w:rsidR="00261114" w:rsidRDefault="00261114" w:rsidP="005C70B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EA5C82" w:rsidTr="006C6488">
        <w:tc>
          <w:tcPr>
            <w:tcW w:w="2660" w:type="dxa"/>
          </w:tcPr>
          <w:p w:rsidR="00EA5C82" w:rsidRDefault="00EA5C82" w:rsidP="00261114">
            <w:pPr>
              <w:spacing w:line="276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</w:rPr>
              <w:t>Полугодия</w:t>
            </w:r>
          </w:p>
        </w:tc>
        <w:tc>
          <w:tcPr>
            <w:tcW w:w="1701" w:type="dxa"/>
          </w:tcPr>
          <w:p w:rsidR="00EA5C82" w:rsidRPr="00EA5C82" w:rsidRDefault="00EA5C82" w:rsidP="005C70B4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C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EA5C82" w:rsidRPr="00EA5C82" w:rsidRDefault="00EA5C82" w:rsidP="005C70B4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44" w:type="dxa"/>
          </w:tcPr>
          <w:p w:rsidR="00EA5C82" w:rsidRDefault="00EA5C82" w:rsidP="005C70B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EA5C82" w:rsidTr="006C6488">
        <w:tc>
          <w:tcPr>
            <w:tcW w:w="2660" w:type="dxa"/>
          </w:tcPr>
          <w:p w:rsidR="00EA5C82" w:rsidRDefault="00EA5C82" w:rsidP="00261114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</w:t>
            </w:r>
          </w:p>
          <w:p w:rsidR="00EA5C82" w:rsidRDefault="00EA5C82" w:rsidP="00261114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недель</w:t>
            </w:r>
          </w:p>
          <w:p w:rsidR="00EA5C82" w:rsidRDefault="00EA5C82" w:rsidP="00D0232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EA5C82" w:rsidRPr="00EA5C82" w:rsidRDefault="00EA5C82" w:rsidP="005C70B4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701" w:type="dxa"/>
          </w:tcPr>
          <w:p w:rsidR="00EA5C82" w:rsidRPr="00EA5C82" w:rsidRDefault="00EA5C82" w:rsidP="005C70B4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544" w:type="dxa"/>
          </w:tcPr>
          <w:p w:rsidR="00EA5C82" w:rsidRDefault="00EA5C82" w:rsidP="005C70B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EA5C82" w:rsidTr="006C6488">
        <w:tc>
          <w:tcPr>
            <w:tcW w:w="2660" w:type="dxa"/>
          </w:tcPr>
          <w:p w:rsidR="00EA5C82" w:rsidRDefault="00EA5C82" w:rsidP="00261114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Аудиторные</w:t>
            </w:r>
          </w:p>
          <w:p w:rsidR="00EA5C82" w:rsidRPr="00261114" w:rsidRDefault="00EA5C82" w:rsidP="00261114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занятия</w:t>
            </w:r>
          </w:p>
        </w:tc>
        <w:tc>
          <w:tcPr>
            <w:tcW w:w="1701" w:type="dxa"/>
          </w:tcPr>
          <w:p w:rsidR="00EA5C82" w:rsidRPr="00EA5C82" w:rsidRDefault="00EA5C82" w:rsidP="005C70B4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701" w:type="dxa"/>
          </w:tcPr>
          <w:p w:rsidR="00EA5C82" w:rsidRPr="00EA5C82" w:rsidRDefault="00EA5C82" w:rsidP="005C70B4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544" w:type="dxa"/>
          </w:tcPr>
          <w:p w:rsidR="00EA5C82" w:rsidRPr="00EA5C82" w:rsidRDefault="00EA5C82" w:rsidP="005C70B4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EA5C82" w:rsidTr="006C6488">
        <w:tc>
          <w:tcPr>
            <w:tcW w:w="2660" w:type="dxa"/>
            <w:tcBorders>
              <w:bottom w:val="single" w:sz="4" w:space="0" w:color="auto"/>
            </w:tcBorders>
          </w:tcPr>
          <w:p w:rsidR="00EA5C82" w:rsidRDefault="00EA5C82" w:rsidP="00261114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Самостоятельная</w:t>
            </w:r>
          </w:p>
          <w:p w:rsidR="00EA5C82" w:rsidRPr="00261114" w:rsidRDefault="00EA5C82" w:rsidP="00261114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</w:t>
            </w:r>
          </w:p>
        </w:tc>
        <w:tc>
          <w:tcPr>
            <w:tcW w:w="1701" w:type="dxa"/>
          </w:tcPr>
          <w:p w:rsidR="00EA5C82" w:rsidRPr="00EA5C82" w:rsidRDefault="00EA5C82" w:rsidP="005C70B4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701" w:type="dxa"/>
          </w:tcPr>
          <w:p w:rsidR="00EA5C82" w:rsidRPr="00EA5C82" w:rsidRDefault="00EA5C82" w:rsidP="005C70B4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544" w:type="dxa"/>
          </w:tcPr>
          <w:p w:rsidR="00EA5C82" w:rsidRPr="00EA5C82" w:rsidRDefault="00EA5C82" w:rsidP="005C70B4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EA5C82" w:rsidTr="006C6488">
        <w:tc>
          <w:tcPr>
            <w:tcW w:w="2660" w:type="dxa"/>
          </w:tcPr>
          <w:p w:rsidR="00EA5C82" w:rsidRDefault="00EA5C82" w:rsidP="00261114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Максимальная</w:t>
            </w:r>
          </w:p>
          <w:p w:rsidR="00EA5C82" w:rsidRPr="00261114" w:rsidRDefault="00EA5C82" w:rsidP="00261114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учебная нагрузка</w:t>
            </w:r>
          </w:p>
        </w:tc>
        <w:tc>
          <w:tcPr>
            <w:tcW w:w="1701" w:type="dxa"/>
          </w:tcPr>
          <w:p w:rsidR="00EA5C82" w:rsidRPr="00EA5C82" w:rsidRDefault="00EA5C82" w:rsidP="005C70B4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701" w:type="dxa"/>
          </w:tcPr>
          <w:p w:rsidR="00EA5C82" w:rsidRPr="00EA5C82" w:rsidRDefault="00EA5C82" w:rsidP="005C70B4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C82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3544" w:type="dxa"/>
          </w:tcPr>
          <w:p w:rsidR="006C6488" w:rsidRPr="00EA5C82" w:rsidRDefault="00EA5C82" w:rsidP="006C648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</w:tr>
    </w:tbl>
    <w:p w:rsidR="005C70B4" w:rsidRDefault="005C70B4" w:rsidP="005C70B4">
      <w:pPr>
        <w:spacing w:line="276" w:lineRule="auto"/>
        <w:rPr>
          <w:sz w:val="28"/>
          <w:szCs w:val="28"/>
        </w:rPr>
      </w:pPr>
    </w:p>
    <w:p w:rsidR="005C70B4" w:rsidRDefault="005C70B4" w:rsidP="005C70B4">
      <w:pPr>
        <w:spacing w:line="276" w:lineRule="auto"/>
        <w:ind w:firstLine="360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  <w:lang w:val="en-US"/>
        </w:rPr>
        <w:t>II</w:t>
      </w:r>
      <w:r w:rsidRPr="000B05A1">
        <w:rPr>
          <w:rFonts w:ascii="Times New Roman" w:hAnsi="Times New Roman" w:cs="Times New Roman"/>
          <w:b/>
          <w:sz w:val="36"/>
          <w:szCs w:val="36"/>
        </w:rPr>
        <w:t>. СОДЕРЖАНИЕ ПРОГРАММЫ</w:t>
      </w:r>
    </w:p>
    <w:p w:rsidR="005C70B4" w:rsidRDefault="005C70B4" w:rsidP="005C70B4">
      <w:pPr>
        <w:spacing w:line="276" w:lineRule="auto"/>
        <w:ind w:firstLine="360"/>
        <w:jc w:val="center"/>
        <w:rPr>
          <w:rFonts w:ascii="Times New Roman" w:hAnsi="Times New Roman" w:cs="Times New Roman"/>
          <w:b/>
          <w:sz w:val="22"/>
          <w:szCs w:val="36"/>
        </w:rPr>
      </w:pPr>
    </w:p>
    <w:p w:rsidR="005C70B4" w:rsidRPr="00726529" w:rsidRDefault="00EA5C82" w:rsidP="005C70B4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год обучения</w:t>
      </w:r>
    </w:p>
    <w:p w:rsidR="005C70B4" w:rsidRPr="00726529" w:rsidRDefault="005C70B4" w:rsidP="005C70B4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26529">
        <w:rPr>
          <w:rFonts w:ascii="Times New Roman" w:hAnsi="Times New Roman" w:cs="Times New Roman"/>
          <w:sz w:val="28"/>
          <w:szCs w:val="28"/>
        </w:rPr>
        <w:t>Учебно – тематический план</w:t>
      </w:r>
    </w:p>
    <w:p w:rsidR="00E72887" w:rsidRPr="00E72887" w:rsidRDefault="00E72887" w:rsidP="00E72887">
      <w:pPr>
        <w:spacing w:line="276" w:lineRule="auto"/>
        <w:contextualSpacing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</w:p>
    <w:p w:rsidR="00E72887" w:rsidRPr="00E72887" w:rsidRDefault="00E72887" w:rsidP="00E72887">
      <w:pPr>
        <w:spacing w:line="276" w:lineRule="auto"/>
        <w:contextualSpacing/>
        <w:jc w:val="center"/>
        <w:rPr>
          <w:rFonts w:ascii="Times New Roman" w:eastAsia="Calibri" w:hAnsi="Times New Roman" w:cs="Times New Roman"/>
          <w:b/>
          <w:i/>
          <w:color w:val="auto"/>
          <w:sz w:val="28"/>
          <w:szCs w:val="28"/>
          <w:lang w:eastAsia="en-US"/>
        </w:rPr>
      </w:pPr>
      <w:r w:rsidRPr="00E72887">
        <w:rPr>
          <w:rFonts w:ascii="Times New Roman" w:eastAsia="Calibri" w:hAnsi="Times New Roman" w:cs="Times New Roman"/>
          <w:b/>
          <w:i/>
          <w:color w:val="auto"/>
          <w:sz w:val="28"/>
          <w:szCs w:val="28"/>
          <w:lang w:eastAsia="en-US"/>
        </w:rPr>
        <w:t>Первый класс</w:t>
      </w:r>
    </w:p>
    <w:p w:rsidR="00E72887" w:rsidRPr="00E72887" w:rsidRDefault="00E72887" w:rsidP="00E72887">
      <w:pPr>
        <w:spacing w:line="276" w:lineRule="auto"/>
        <w:contextualSpacing/>
        <w:jc w:val="center"/>
        <w:rPr>
          <w:rFonts w:ascii="Times New Roman" w:eastAsia="Calibri" w:hAnsi="Times New Roman" w:cs="Times New Roman"/>
          <w:b/>
          <w:i/>
          <w:color w:val="auto"/>
          <w:sz w:val="28"/>
          <w:szCs w:val="28"/>
          <w:lang w:eastAsia="en-US"/>
        </w:rPr>
      </w:pPr>
    </w:p>
    <w:p w:rsidR="005C70B4" w:rsidRDefault="00E72887" w:rsidP="00A70B24">
      <w:pPr>
        <w:spacing w:line="276" w:lineRule="auto"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E72887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Общее ознакомление учащихся с инструментом, его историей, правилами пользования и ухода за ним. Приобретение базовых навыков: постановка корпуса, исполнительского аппарата, </w:t>
      </w:r>
      <w:proofErr w:type="spellStart"/>
      <w:r w:rsidRPr="00E72887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звукоизвлечение</w:t>
      </w:r>
      <w:proofErr w:type="spellEnd"/>
      <w:r w:rsidRPr="00E72887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и т.д.</w:t>
      </w:r>
    </w:p>
    <w:p w:rsidR="00A70B24" w:rsidRPr="00A70B24" w:rsidRDefault="00A70B24" w:rsidP="00A70B24">
      <w:pPr>
        <w:spacing w:line="276" w:lineRule="auto"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583"/>
        <w:gridCol w:w="7030"/>
        <w:gridCol w:w="958"/>
      </w:tblGrid>
      <w:tr w:rsidR="005C70B4" w:rsidTr="00294F01">
        <w:tc>
          <w:tcPr>
            <w:tcW w:w="1583" w:type="dxa"/>
            <w:hideMark/>
          </w:tcPr>
          <w:p w:rsidR="005C70B4" w:rsidRDefault="005C70B4" w:rsidP="00294F0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Календарные сроки</w:t>
            </w:r>
          </w:p>
        </w:tc>
        <w:tc>
          <w:tcPr>
            <w:tcW w:w="7030" w:type="dxa"/>
            <w:hideMark/>
          </w:tcPr>
          <w:p w:rsidR="005C70B4" w:rsidRDefault="005C70B4" w:rsidP="00294F01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Темы и содержание занятий</w:t>
            </w:r>
          </w:p>
        </w:tc>
        <w:tc>
          <w:tcPr>
            <w:tcW w:w="958" w:type="dxa"/>
            <w:hideMark/>
          </w:tcPr>
          <w:p w:rsidR="005C70B4" w:rsidRDefault="005C70B4" w:rsidP="00294F0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Кол-во часов</w:t>
            </w:r>
          </w:p>
        </w:tc>
      </w:tr>
      <w:tr w:rsidR="005C70B4" w:rsidTr="00294F01">
        <w:tc>
          <w:tcPr>
            <w:tcW w:w="1583" w:type="dxa"/>
            <w:hideMark/>
          </w:tcPr>
          <w:p w:rsidR="005C70B4" w:rsidRDefault="005C70B4" w:rsidP="00294F01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 xml:space="preserve">I </w:t>
            </w:r>
            <w:r>
              <w:rPr>
                <w:rFonts w:ascii="Times New Roman" w:hAnsi="Times New Roman"/>
              </w:rPr>
              <w:t>четверть</w:t>
            </w:r>
          </w:p>
        </w:tc>
        <w:tc>
          <w:tcPr>
            <w:tcW w:w="7030" w:type="dxa"/>
            <w:hideMark/>
          </w:tcPr>
          <w:p w:rsidR="00532BCA" w:rsidRDefault="00E72887" w:rsidP="00EA5C82">
            <w:pPr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E72887">
              <w:rPr>
                <w:rFonts w:ascii="Times New Roman" w:eastAsia="Calibri" w:hAnsi="Times New Roman" w:cs="Times New Roman"/>
                <w:color w:val="auto"/>
                <w:u w:val="single"/>
                <w:lang w:eastAsia="en-US"/>
              </w:rPr>
              <w:t>Постановка корпуса и рук исполнителя.</w:t>
            </w:r>
            <w:r w:rsidRPr="00E72887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Правильное положение корпуса при игре. Постановка рук на инструменте.</w:t>
            </w:r>
          </w:p>
          <w:p w:rsidR="00532BCA" w:rsidRDefault="00E72887" w:rsidP="00EA5C82">
            <w:pPr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E72887">
              <w:rPr>
                <w:rFonts w:ascii="Times New Roman" w:eastAsia="Calibri" w:hAnsi="Times New Roman" w:cs="Times New Roman"/>
                <w:color w:val="auto"/>
                <w:u w:val="single"/>
                <w:lang w:eastAsia="en-US"/>
              </w:rPr>
              <w:t xml:space="preserve"> Извлечение звука.</w:t>
            </w:r>
            <w:r w:rsidRPr="00E72887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Извлечение звука на инструменте. Упражнения «Кузнечик», «Стрела», «Шаги», «</w:t>
            </w:r>
            <w:proofErr w:type="spellStart"/>
            <w:r w:rsidRPr="00E72887">
              <w:rPr>
                <w:rFonts w:ascii="Times New Roman" w:eastAsia="Calibri" w:hAnsi="Times New Roman" w:cs="Times New Roman"/>
                <w:color w:val="auto"/>
                <w:lang w:eastAsia="en-US"/>
              </w:rPr>
              <w:t>Песочек»</w:t>
            </w:r>
            <w:proofErr w:type="gramStart"/>
            <w:r w:rsidRPr="00E72887">
              <w:rPr>
                <w:rFonts w:ascii="Times New Roman" w:eastAsia="Calibri" w:hAnsi="Times New Roman" w:cs="Times New Roman"/>
                <w:color w:val="auto"/>
                <w:lang w:eastAsia="en-US"/>
              </w:rPr>
              <w:t>.Н</w:t>
            </w:r>
            <w:proofErr w:type="gramEnd"/>
            <w:r w:rsidRPr="00E72887">
              <w:rPr>
                <w:rFonts w:ascii="Times New Roman" w:eastAsia="Calibri" w:hAnsi="Times New Roman" w:cs="Times New Roman"/>
                <w:color w:val="auto"/>
                <w:lang w:eastAsia="en-US"/>
              </w:rPr>
              <w:t>авыки</w:t>
            </w:r>
            <w:proofErr w:type="spellEnd"/>
            <w:r w:rsidRPr="00E72887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введения и распределения смычка. Игра </w:t>
            </w:r>
            <w:proofErr w:type="spellStart"/>
            <w:r w:rsidRPr="00E72887">
              <w:rPr>
                <w:rFonts w:ascii="Times New Roman" w:eastAsia="Calibri" w:hAnsi="Times New Roman" w:cs="Times New Roman"/>
                <w:color w:val="auto"/>
                <w:lang w:eastAsia="en-US"/>
              </w:rPr>
              <w:t>pizz</w:t>
            </w:r>
            <w:proofErr w:type="spellEnd"/>
            <w:r w:rsidRPr="00E72887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и </w:t>
            </w:r>
            <w:proofErr w:type="spellStart"/>
            <w:r w:rsidRPr="00E72887">
              <w:rPr>
                <w:rFonts w:ascii="Times New Roman" w:eastAsia="Calibri" w:hAnsi="Times New Roman" w:cs="Times New Roman"/>
                <w:color w:val="auto"/>
                <w:lang w:eastAsia="en-US"/>
              </w:rPr>
              <w:t>arco</w:t>
            </w:r>
            <w:proofErr w:type="spellEnd"/>
            <w:r w:rsidRPr="00E72887">
              <w:rPr>
                <w:rFonts w:ascii="Times New Roman" w:eastAsia="Calibri" w:hAnsi="Times New Roman" w:cs="Times New Roman"/>
                <w:color w:val="auto"/>
                <w:lang w:eastAsia="en-US"/>
              </w:rPr>
              <w:t>.</w:t>
            </w:r>
          </w:p>
          <w:p w:rsidR="005C70B4" w:rsidRPr="00CD60F0" w:rsidRDefault="00532BCA" w:rsidP="00532BCA">
            <w:pPr>
              <w:jc w:val="both"/>
              <w:rPr>
                <w:rFonts w:ascii="Times New Roman" w:hAnsi="Times New Roman"/>
                <w:color w:val="auto"/>
              </w:rPr>
            </w:pPr>
            <w:r w:rsidRPr="00E72887">
              <w:rPr>
                <w:rFonts w:ascii="Times New Roman" w:eastAsia="Calibri" w:hAnsi="Times New Roman" w:cs="Times New Roman"/>
                <w:color w:val="auto"/>
                <w:u w:val="single"/>
                <w:lang w:eastAsia="en-US"/>
              </w:rPr>
              <w:t xml:space="preserve"> Штрих «</w:t>
            </w:r>
            <w:proofErr w:type="spellStart"/>
            <w:r w:rsidRPr="00E72887">
              <w:rPr>
                <w:rFonts w:ascii="Times New Roman" w:eastAsia="Calibri" w:hAnsi="Times New Roman" w:cs="Times New Roman"/>
                <w:color w:val="auto"/>
                <w:u w:val="single"/>
                <w:lang w:eastAsia="en-US"/>
              </w:rPr>
              <w:t>деташе</w:t>
            </w:r>
            <w:proofErr w:type="spellEnd"/>
            <w:r w:rsidRPr="00E72887">
              <w:rPr>
                <w:rFonts w:ascii="Times New Roman" w:eastAsia="Calibri" w:hAnsi="Times New Roman" w:cs="Times New Roman"/>
                <w:color w:val="auto"/>
                <w:u w:val="single"/>
                <w:lang w:eastAsia="en-US"/>
              </w:rPr>
              <w:t>».</w:t>
            </w:r>
            <w:r w:rsidRPr="00E72887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 Знакомство с исполнением штриха «</w:t>
            </w:r>
            <w:proofErr w:type="spellStart"/>
            <w:r w:rsidRPr="00E72887">
              <w:rPr>
                <w:rFonts w:ascii="Times New Roman" w:eastAsia="Calibri" w:hAnsi="Times New Roman" w:cs="Times New Roman"/>
                <w:color w:val="auto"/>
                <w:lang w:eastAsia="en-US"/>
              </w:rPr>
              <w:t>деташе</w:t>
            </w:r>
            <w:proofErr w:type="spellEnd"/>
            <w:r w:rsidRPr="00E72887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». Правильное </w:t>
            </w:r>
            <w:proofErr w:type="spellStart"/>
            <w:r w:rsidRPr="00E72887">
              <w:rPr>
                <w:rFonts w:ascii="Times New Roman" w:eastAsia="Calibri" w:hAnsi="Times New Roman" w:cs="Times New Roman"/>
                <w:color w:val="auto"/>
                <w:lang w:eastAsia="en-US"/>
              </w:rPr>
              <w:t>звуковедение</w:t>
            </w:r>
            <w:proofErr w:type="spellEnd"/>
            <w:r w:rsidRPr="00E72887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при исполнении штриха «</w:t>
            </w:r>
            <w:proofErr w:type="spellStart"/>
            <w:r w:rsidRPr="00E72887">
              <w:rPr>
                <w:rFonts w:ascii="Times New Roman" w:eastAsia="Calibri" w:hAnsi="Times New Roman" w:cs="Times New Roman"/>
                <w:color w:val="auto"/>
                <w:lang w:eastAsia="en-US"/>
              </w:rPr>
              <w:t>деташе</w:t>
            </w:r>
            <w:proofErr w:type="spellEnd"/>
            <w:r w:rsidRPr="00E72887">
              <w:rPr>
                <w:rFonts w:ascii="Times New Roman" w:eastAsia="Calibri" w:hAnsi="Times New Roman" w:cs="Times New Roman"/>
                <w:color w:val="auto"/>
                <w:lang w:eastAsia="en-US"/>
              </w:rPr>
              <w:t>».</w:t>
            </w:r>
          </w:p>
        </w:tc>
        <w:tc>
          <w:tcPr>
            <w:tcW w:w="958" w:type="dxa"/>
            <w:hideMark/>
          </w:tcPr>
          <w:p w:rsidR="005C70B4" w:rsidRDefault="00EA5C82" w:rsidP="00294F01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5C70B4" w:rsidTr="00294F01">
        <w:tc>
          <w:tcPr>
            <w:tcW w:w="1583" w:type="dxa"/>
            <w:hideMark/>
          </w:tcPr>
          <w:p w:rsidR="005C70B4" w:rsidRPr="00DC742F" w:rsidRDefault="005C70B4" w:rsidP="00294F01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II</w:t>
            </w:r>
            <w:r>
              <w:rPr>
                <w:rFonts w:ascii="Times New Roman" w:hAnsi="Times New Roman"/>
              </w:rPr>
              <w:t>четверть</w:t>
            </w:r>
          </w:p>
        </w:tc>
        <w:tc>
          <w:tcPr>
            <w:tcW w:w="7030" w:type="dxa"/>
            <w:hideMark/>
          </w:tcPr>
          <w:p w:rsidR="00532BCA" w:rsidRDefault="00532BCA" w:rsidP="00532BCA">
            <w:pPr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E72887">
              <w:rPr>
                <w:rFonts w:ascii="Times New Roman" w:eastAsia="Calibri" w:hAnsi="Times New Roman" w:cs="Times New Roman"/>
                <w:color w:val="auto"/>
                <w:u w:val="single"/>
                <w:lang w:eastAsia="en-US"/>
              </w:rPr>
              <w:t>. Развитие навыка чтения нотного текста</w:t>
            </w:r>
            <w:r w:rsidRPr="00E72887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на примере упражнений и </w:t>
            </w:r>
            <w:proofErr w:type="spellStart"/>
            <w:r w:rsidRPr="00E72887">
              <w:rPr>
                <w:rFonts w:ascii="Times New Roman" w:eastAsia="Calibri" w:hAnsi="Times New Roman" w:cs="Times New Roman"/>
                <w:color w:val="auto"/>
                <w:lang w:eastAsia="en-US"/>
              </w:rPr>
              <w:t>попевок</w:t>
            </w:r>
            <w:proofErr w:type="spellEnd"/>
            <w:r w:rsidRPr="00E72887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с простыми ритмическими рисунками на одном, двух, трёх и четырёх известных звуках.</w:t>
            </w:r>
          </w:p>
          <w:p w:rsidR="00532BCA" w:rsidRPr="00E72887" w:rsidRDefault="00532BCA" w:rsidP="00532BCA">
            <w:pPr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E72887">
              <w:rPr>
                <w:rFonts w:ascii="Times New Roman" w:eastAsia="Calibri" w:hAnsi="Times New Roman" w:cs="Times New Roman"/>
                <w:color w:val="auto"/>
                <w:u w:val="single"/>
                <w:lang w:eastAsia="en-US"/>
              </w:rPr>
              <w:t xml:space="preserve"> Чтение простейших мелодий с листа.</w:t>
            </w:r>
          </w:p>
          <w:p w:rsidR="005C70B4" w:rsidRPr="00CD60F0" w:rsidRDefault="005C70B4" w:rsidP="00EA5C82">
            <w:pPr>
              <w:jc w:val="both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958" w:type="dxa"/>
            <w:hideMark/>
          </w:tcPr>
          <w:p w:rsidR="005C70B4" w:rsidRDefault="00EA5C82" w:rsidP="00294F01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5C70B4" w:rsidTr="00294F01">
        <w:tc>
          <w:tcPr>
            <w:tcW w:w="1583" w:type="dxa"/>
            <w:hideMark/>
          </w:tcPr>
          <w:p w:rsidR="005C70B4" w:rsidRPr="00EA5C82" w:rsidRDefault="005C70B4" w:rsidP="00294F01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III</w:t>
            </w:r>
            <w:r>
              <w:rPr>
                <w:rFonts w:ascii="Times New Roman" w:hAnsi="Times New Roman"/>
              </w:rPr>
              <w:t>четверть</w:t>
            </w:r>
          </w:p>
        </w:tc>
        <w:tc>
          <w:tcPr>
            <w:tcW w:w="7030" w:type="dxa"/>
            <w:hideMark/>
          </w:tcPr>
          <w:p w:rsidR="005C70B4" w:rsidRPr="00CD60F0" w:rsidRDefault="00532BCA" w:rsidP="00EA5C82">
            <w:pPr>
              <w:jc w:val="both"/>
              <w:rPr>
                <w:rFonts w:ascii="Times New Roman" w:hAnsi="Times New Roman"/>
                <w:color w:val="auto"/>
              </w:rPr>
            </w:pPr>
            <w:r w:rsidRPr="00E72887">
              <w:rPr>
                <w:rFonts w:ascii="Times New Roman" w:eastAsia="Calibri" w:hAnsi="Times New Roman" w:cs="Times New Roman"/>
                <w:color w:val="auto"/>
                <w:u w:val="single"/>
                <w:lang w:eastAsia="en-US"/>
              </w:rPr>
              <w:t>Штрих «легато»</w:t>
            </w:r>
            <w:r w:rsidRPr="00E72887">
              <w:rPr>
                <w:rFonts w:ascii="Times New Roman" w:eastAsia="Calibri" w:hAnsi="Times New Roman" w:cs="Times New Roman"/>
                <w:color w:val="auto"/>
                <w:lang w:eastAsia="en-US"/>
              </w:rPr>
              <w:t>. Знакомство с исполнением штриха «легато».</w:t>
            </w:r>
            <w:r w:rsidRPr="00E72887">
              <w:rPr>
                <w:rFonts w:ascii="Times New Roman" w:eastAsia="Calibri" w:hAnsi="Times New Roman" w:cs="Times New Roman"/>
                <w:color w:val="auto"/>
                <w:u w:val="single"/>
                <w:lang w:eastAsia="en-US"/>
              </w:rPr>
              <w:t xml:space="preserve"> Постепенное расширение диапазона в соответствии с физическими возможностями каждого конкретного учащегося.</w:t>
            </w:r>
            <w:r w:rsidRPr="00E72887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В течение всего периода обучения рекомендуется постепенно расширять рабочий диапазон. К концу первого года обучения примерный рабочий диапазон учащегося имеет следующие границы: от «соль» малой октавы до «си» второй октавы (первой позиции).</w:t>
            </w:r>
          </w:p>
        </w:tc>
        <w:tc>
          <w:tcPr>
            <w:tcW w:w="958" w:type="dxa"/>
            <w:hideMark/>
          </w:tcPr>
          <w:p w:rsidR="005C70B4" w:rsidRDefault="00EA5C82" w:rsidP="00294F01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</w:tr>
      <w:tr w:rsidR="005C70B4" w:rsidTr="00294F01">
        <w:tc>
          <w:tcPr>
            <w:tcW w:w="1583" w:type="dxa"/>
            <w:hideMark/>
          </w:tcPr>
          <w:p w:rsidR="005C70B4" w:rsidRDefault="005C70B4" w:rsidP="00294F01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 xml:space="preserve">IV </w:t>
            </w:r>
            <w:r>
              <w:rPr>
                <w:rFonts w:ascii="Times New Roman" w:hAnsi="Times New Roman"/>
              </w:rPr>
              <w:t>четверть</w:t>
            </w:r>
          </w:p>
        </w:tc>
        <w:tc>
          <w:tcPr>
            <w:tcW w:w="7030" w:type="dxa"/>
            <w:hideMark/>
          </w:tcPr>
          <w:p w:rsidR="005C70B4" w:rsidRPr="00CD60F0" w:rsidRDefault="00EA5C82" w:rsidP="001642C0">
            <w:pPr>
              <w:jc w:val="both"/>
              <w:rPr>
                <w:rFonts w:ascii="Times New Roman" w:hAnsi="Times New Roman"/>
                <w:color w:val="auto"/>
              </w:rPr>
            </w:pPr>
            <w:r w:rsidRPr="00CD60F0">
              <w:rPr>
                <w:rFonts w:ascii="Times New Roman" w:hAnsi="Times New Roman"/>
                <w:color w:val="auto"/>
              </w:rPr>
              <w:t xml:space="preserve">Закрепление уже освоенных приёмов </w:t>
            </w:r>
            <w:r w:rsidR="001642C0">
              <w:rPr>
                <w:rFonts w:ascii="Times New Roman" w:hAnsi="Times New Roman"/>
                <w:color w:val="auto"/>
              </w:rPr>
              <w:t>на п</w:t>
            </w:r>
            <w:r w:rsidR="005C70B4" w:rsidRPr="00CD60F0">
              <w:rPr>
                <w:rFonts w:ascii="Times New Roman" w:hAnsi="Times New Roman"/>
                <w:color w:val="auto"/>
              </w:rPr>
              <w:t>роизведения</w:t>
            </w:r>
            <w:r w:rsidR="001642C0">
              <w:rPr>
                <w:rFonts w:ascii="Times New Roman" w:hAnsi="Times New Roman"/>
                <w:color w:val="auto"/>
              </w:rPr>
              <w:t xml:space="preserve">х </w:t>
            </w:r>
            <w:r w:rsidR="005C70B4" w:rsidRPr="00CD60F0">
              <w:rPr>
                <w:rFonts w:ascii="Times New Roman" w:hAnsi="Times New Roman"/>
                <w:color w:val="auto"/>
              </w:rPr>
              <w:t xml:space="preserve"> русских и зарубежных композиторов</w:t>
            </w:r>
            <w:r w:rsidR="005C70B4">
              <w:rPr>
                <w:rFonts w:ascii="Times New Roman" w:hAnsi="Times New Roman"/>
                <w:color w:val="auto"/>
              </w:rPr>
              <w:t>.</w:t>
            </w:r>
            <w:r w:rsidR="005C70B4" w:rsidRPr="00CD60F0">
              <w:rPr>
                <w:rFonts w:ascii="Times New Roman" w:hAnsi="Times New Roman"/>
                <w:color w:val="auto"/>
              </w:rPr>
              <w:t xml:space="preserve"> Игра в ансамбле с преподавателем.</w:t>
            </w:r>
          </w:p>
        </w:tc>
        <w:tc>
          <w:tcPr>
            <w:tcW w:w="958" w:type="dxa"/>
            <w:hideMark/>
          </w:tcPr>
          <w:p w:rsidR="005C70B4" w:rsidRDefault="00EA5C82" w:rsidP="00294F01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</w:tbl>
    <w:p w:rsidR="005C70B4" w:rsidRDefault="005C70B4" w:rsidP="005C70B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70B4" w:rsidRPr="003C1720" w:rsidRDefault="00A07A94" w:rsidP="005C70B4">
      <w:pPr>
        <w:pStyle w:val="a4"/>
        <w:shd w:val="clear" w:color="auto" w:fill="auto"/>
        <w:tabs>
          <w:tab w:val="left" w:pos="410"/>
        </w:tabs>
        <w:spacing w:before="0" w:after="0"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 период</w:t>
      </w:r>
      <w:r w:rsidR="005C70B4" w:rsidRPr="003C1720">
        <w:rPr>
          <w:sz w:val="28"/>
          <w:szCs w:val="28"/>
        </w:rPr>
        <w:t xml:space="preserve"> обучения педагог должен проработать с учеником </w:t>
      </w:r>
      <w:r w:rsidR="005C70B4">
        <w:rPr>
          <w:sz w:val="28"/>
          <w:szCs w:val="28"/>
        </w:rPr>
        <w:t>15-20</w:t>
      </w:r>
      <w:r w:rsidR="005C70B4" w:rsidRPr="003C1720">
        <w:rPr>
          <w:sz w:val="28"/>
          <w:szCs w:val="28"/>
        </w:rPr>
        <w:t xml:space="preserve"> музыкальных произведений, в том числе: народные песни, пьесы песенного и танцевального </w:t>
      </w:r>
      <w:r w:rsidR="00975B1F" w:rsidRPr="003C1720">
        <w:rPr>
          <w:sz w:val="28"/>
          <w:szCs w:val="28"/>
        </w:rPr>
        <w:t xml:space="preserve">характера, </w:t>
      </w:r>
      <w:proofErr w:type="spellStart"/>
      <w:r w:rsidR="00975B1F" w:rsidRPr="003C1720">
        <w:rPr>
          <w:sz w:val="28"/>
          <w:szCs w:val="28"/>
        </w:rPr>
        <w:t>простейшие</w:t>
      </w:r>
      <w:r w:rsidR="005C70B4" w:rsidRPr="003C1720">
        <w:rPr>
          <w:sz w:val="28"/>
          <w:szCs w:val="28"/>
        </w:rPr>
        <w:t>ансамбли</w:t>
      </w:r>
      <w:proofErr w:type="spellEnd"/>
      <w:r w:rsidR="005C70B4">
        <w:rPr>
          <w:sz w:val="28"/>
          <w:szCs w:val="28"/>
        </w:rPr>
        <w:t>.</w:t>
      </w:r>
    </w:p>
    <w:p w:rsidR="005C70B4" w:rsidRPr="003C1720" w:rsidRDefault="005C70B4" w:rsidP="005C70B4">
      <w:pPr>
        <w:pStyle w:val="a4"/>
        <w:shd w:val="clear" w:color="auto" w:fill="auto"/>
        <w:tabs>
          <w:tab w:val="left" w:pos="1034"/>
        </w:tabs>
        <w:spacing w:before="0" w:after="0" w:line="276" w:lineRule="auto"/>
        <w:ind w:firstLine="851"/>
        <w:jc w:val="both"/>
        <w:rPr>
          <w:sz w:val="28"/>
          <w:szCs w:val="28"/>
        </w:rPr>
      </w:pPr>
      <w:r w:rsidRPr="003C1720">
        <w:rPr>
          <w:b/>
          <w:i/>
          <w:sz w:val="28"/>
          <w:szCs w:val="28"/>
        </w:rPr>
        <w:t xml:space="preserve">Подбор по </w:t>
      </w:r>
      <w:r w:rsidR="00975B1F" w:rsidRPr="003C1720">
        <w:rPr>
          <w:b/>
          <w:i/>
          <w:sz w:val="28"/>
          <w:szCs w:val="28"/>
        </w:rPr>
        <w:t>слуху</w:t>
      </w:r>
      <w:r w:rsidR="00975B1F" w:rsidRPr="003C1720">
        <w:rPr>
          <w:sz w:val="28"/>
          <w:szCs w:val="28"/>
        </w:rPr>
        <w:t>: пение</w:t>
      </w:r>
      <w:r w:rsidRPr="003C1720">
        <w:rPr>
          <w:sz w:val="28"/>
          <w:szCs w:val="28"/>
        </w:rPr>
        <w:t xml:space="preserve"> от разных звуков песенных </w:t>
      </w:r>
      <w:proofErr w:type="spellStart"/>
      <w:r w:rsidRPr="003C1720">
        <w:rPr>
          <w:sz w:val="28"/>
          <w:szCs w:val="28"/>
        </w:rPr>
        <w:t>попевок</w:t>
      </w:r>
      <w:proofErr w:type="spellEnd"/>
      <w:r w:rsidRPr="003C1720">
        <w:rPr>
          <w:sz w:val="28"/>
          <w:szCs w:val="28"/>
        </w:rPr>
        <w:t>. Освоение нотной грамоты.</w:t>
      </w:r>
    </w:p>
    <w:p w:rsidR="005C70B4" w:rsidRDefault="00975B1F" w:rsidP="005C70B4">
      <w:pPr>
        <w:pStyle w:val="a4"/>
        <w:shd w:val="clear" w:color="auto" w:fill="auto"/>
        <w:tabs>
          <w:tab w:val="left" w:pos="851"/>
        </w:tabs>
        <w:spacing w:before="0" w:after="0" w:line="276" w:lineRule="auto"/>
        <w:ind w:firstLine="851"/>
        <w:jc w:val="both"/>
        <w:rPr>
          <w:sz w:val="28"/>
          <w:szCs w:val="28"/>
        </w:rPr>
      </w:pPr>
      <w:r w:rsidRPr="003C1720">
        <w:rPr>
          <w:b/>
          <w:i/>
          <w:sz w:val="28"/>
          <w:szCs w:val="28"/>
        </w:rPr>
        <w:lastRenderedPageBreak/>
        <w:t>Чтение с</w:t>
      </w:r>
      <w:r w:rsidR="005C70B4" w:rsidRPr="003C1720">
        <w:rPr>
          <w:b/>
          <w:i/>
          <w:sz w:val="28"/>
          <w:szCs w:val="28"/>
        </w:rPr>
        <w:t xml:space="preserve"> листа:</w:t>
      </w:r>
      <w:r w:rsidR="005C70B4" w:rsidRPr="003C1720">
        <w:rPr>
          <w:sz w:val="28"/>
          <w:szCs w:val="28"/>
        </w:rPr>
        <w:t xml:space="preserve"> сочетание секундового, </w:t>
      </w:r>
      <w:proofErr w:type="spellStart"/>
      <w:r w:rsidR="005C70B4" w:rsidRPr="003C1720">
        <w:rPr>
          <w:sz w:val="28"/>
          <w:szCs w:val="28"/>
        </w:rPr>
        <w:t>тер</w:t>
      </w:r>
      <w:r w:rsidR="005C70B4">
        <w:rPr>
          <w:sz w:val="28"/>
          <w:szCs w:val="28"/>
        </w:rPr>
        <w:t>цовогозвуковысотного</w:t>
      </w:r>
      <w:proofErr w:type="spellEnd"/>
      <w:r w:rsidR="005C70B4">
        <w:rPr>
          <w:sz w:val="28"/>
          <w:szCs w:val="28"/>
        </w:rPr>
        <w:t xml:space="preserve"> движения.</w:t>
      </w:r>
    </w:p>
    <w:p w:rsidR="005C70B4" w:rsidRPr="00762B25" w:rsidRDefault="005C70B4" w:rsidP="005C70B4">
      <w:pPr>
        <w:pStyle w:val="a4"/>
        <w:shd w:val="clear" w:color="auto" w:fill="auto"/>
        <w:tabs>
          <w:tab w:val="left" w:pos="851"/>
        </w:tabs>
        <w:spacing w:before="0" w:after="0" w:line="276" w:lineRule="auto"/>
        <w:ind w:firstLine="851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Самостоятельная работа: </w:t>
      </w:r>
      <w:r>
        <w:rPr>
          <w:sz w:val="28"/>
          <w:szCs w:val="28"/>
        </w:rPr>
        <w:t xml:space="preserve">работа над разучиваемыми произведениями; уметь </w:t>
      </w:r>
      <w:proofErr w:type="gramStart"/>
      <w:r>
        <w:rPr>
          <w:sz w:val="28"/>
          <w:szCs w:val="28"/>
        </w:rPr>
        <w:t>прохлопать</w:t>
      </w:r>
      <w:proofErr w:type="gramEnd"/>
      <w:r>
        <w:rPr>
          <w:sz w:val="28"/>
          <w:szCs w:val="28"/>
        </w:rPr>
        <w:t xml:space="preserve"> и придумать слова в размере 2/4, 4/4, подбирать простейшие </w:t>
      </w:r>
      <w:proofErr w:type="spellStart"/>
      <w:r>
        <w:rPr>
          <w:sz w:val="28"/>
          <w:szCs w:val="28"/>
        </w:rPr>
        <w:t>попевки</w:t>
      </w:r>
      <w:proofErr w:type="spellEnd"/>
      <w:r w:rsidR="001642C0">
        <w:rPr>
          <w:sz w:val="28"/>
          <w:szCs w:val="28"/>
        </w:rPr>
        <w:t xml:space="preserve"> от открытых струн</w:t>
      </w:r>
      <w:r>
        <w:rPr>
          <w:sz w:val="28"/>
          <w:szCs w:val="28"/>
        </w:rPr>
        <w:t>.</w:t>
      </w:r>
    </w:p>
    <w:p w:rsidR="005C70B4" w:rsidRPr="0025701A" w:rsidRDefault="005C70B4" w:rsidP="005C70B4">
      <w:pPr>
        <w:rPr>
          <w:sz w:val="28"/>
          <w:szCs w:val="28"/>
        </w:rPr>
      </w:pPr>
      <w:bookmarkStart w:id="2" w:name="bookmark4"/>
    </w:p>
    <w:p w:rsidR="005C70B4" w:rsidRDefault="005C70B4" w:rsidP="005C70B4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  <w:lang w:val="en-US"/>
        </w:rPr>
        <w:t>III</w:t>
      </w:r>
      <w:r>
        <w:rPr>
          <w:rFonts w:ascii="Times New Roman" w:hAnsi="Times New Roman" w:cs="Times New Roman"/>
          <w:b/>
          <w:sz w:val="36"/>
          <w:szCs w:val="36"/>
        </w:rPr>
        <w:t>. ТРЕБОВАНИЯ К УРОВНЮ ПОДГОТОВКИ</w:t>
      </w:r>
    </w:p>
    <w:p w:rsidR="005C70B4" w:rsidRDefault="005C70B4" w:rsidP="005C70B4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ОБУЧАЮЩИХСЯ</w:t>
      </w:r>
    </w:p>
    <w:p w:rsidR="005C70B4" w:rsidRDefault="005C70B4" w:rsidP="005C70B4">
      <w:pPr>
        <w:rPr>
          <w:rFonts w:ascii="Times New Roman" w:hAnsi="Times New Roman" w:cs="Times New Roman"/>
          <w:b/>
          <w:sz w:val="28"/>
          <w:szCs w:val="28"/>
        </w:rPr>
      </w:pPr>
    </w:p>
    <w:p w:rsidR="001642C0" w:rsidRPr="001642C0" w:rsidRDefault="001642C0" w:rsidP="001642C0">
      <w:pPr>
        <w:pStyle w:val="af2"/>
        <w:tabs>
          <w:tab w:val="left" w:pos="8080"/>
          <w:tab w:val="left" w:pos="8505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642C0">
        <w:rPr>
          <w:rFonts w:ascii="Times New Roman" w:eastAsia="Calibri" w:hAnsi="Times New Roman"/>
          <w:sz w:val="28"/>
          <w:szCs w:val="28"/>
          <w:lang w:eastAsia="en-US"/>
        </w:rPr>
        <w:t>Данный раздел содержит перечень знаний, умений и навыков, приобретение которых обеспечивает программа «Музыкальный инструмент скрипка»:</w:t>
      </w:r>
    </w:p>
    <w:p w:rsidR="001642C0" w:rsidRPr="001642C0" w:rsidRDefault="001642C0" w:rsidP="001642C0">
      <w:pPr>
        <w:spacing w:line="276" w:lineRule="auto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1642C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- навыки исполнения музыкальных произведений (сольное исполнение, ансамблевое исполнение);</w:t>
      </w:r>
    </w:p>
    <w:p w:rsidR="001642C0" w:rsidRPr="001642C0" w:rsidRDefault="001642C0" w:rsidP="001642C0">
      <w:pPr>
        <w:tabs>
          <w:tab w:val="left" w:pos="0"/>
        </w:tabs>
        <w:spacing w:line="276" w:lineRule="auto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1642C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- умения использовать выразительные средства для создания художественного образа;</w:t>
      </w:r>
    </w:p>
    <w:p w:rsidR="001642C0" w:rsidRPr="001642C0" w:rsidRDefault="001642C0" w:rsidP="001642C0">
      <w:pPr>
        <w:spacing w:line="276" w:lineRule="auto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1642C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- умения самостоятельно разучивать музыкальные произведения  различных жанров и стилей;</w:t>
      </w:r>
    </w:p>
    <w:p w:rsidR="001642C0" w:rsidRPr="001642C0" w:rsidRDefault="001642C0" w:rsidP="001642C0">
      <w:pPr>
        <w:tabs>
          <w:tab w:val="left" w:pos="0"/>
        </w:tabs>
        <w:spacing w:line="276" w:lineRule="auto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1642C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- навыки публичных выступлений;</w:t>
      </w:r>
    </w:p>
    <w:p w:rsidR="001642C0" w:rsidRPr="001642C0" w:rsidRDefault="001642C0" w:rsidP="001642C0">
      <w:pPr>
        <w:tabs>
          <w:tab w:val="left" w:pos="0"/>
        </w:tabs>
        <w:spacing w:line="276" w:lineRule="auto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1642C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- навыки общения со </w:t>
      </w:r>
      <w:proofErr w:type="spellStart"/>
      <w:r w:rsidRPr="001642C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слушательской</w:t>
      </w:r>
      <w:proofErr w:type="spellEnd"/>
      <w:r w:rsidRPr="001642C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аудиторией в условиях музыкально-просветительской деятельности образовательной организации.</w:t>
      </w:r>
    </w:p>
    <w:p w:rsidR="005C70B4" w:rsidRPr="009F4AF5" w:rsidRDefault="005C70B4" w:rsidP="005C70B4">
      <w:pPr>
        <w:pStyle w:val="10"/>
        <w:keepNext/>
        <w:keepLines/>
        <w:shd w:val="clear" w:color="auto" w:fill="auto"/>
        <w:spacing w:after="0" w:line="276" w:lineRule="auto"/>
        <w:ind w:firstLine="0"/>
        <w:jc w:val="both"/>
        <w:rPr>
          <w:sz w:val="22"/>
          <w:szCs w:val="28"/>
        </w:rPr>
      </w:pPr>
    </w:p>
    <w:p w:rsidR="005C70B4" w:rsidRPr="00081BCF" w:rsidRDefault="005C70B4" w:rsidP="005C70B4">
      <w:pPr>
        <w:pStyle w:val="10"/>
        <w:keepNext/>
        <w:keepLines/>
        <w:shd w:val="clear" w:color="auto" w:fill="auto"/>
        <w:spacing w:after="0" w:line="276" w:lineRule="auto"/>
        <w:ind w:firstLine="851"/>
        <w:jc w:val="center"/>
        <w:rPr>
          <w:b w:val="0"/>
          <w:bCs/>
          <w:iCs/>
          <w:sz w:val="28"/>
          <w:szCs w:val="28"/>
        </w:rPr>
      </w:pPr>
      <w:r w:rsidRPr="00081BCF">
        <w:rPr>
          <w:b w:val="0"/>
          <w:bCs/>
          <w:iCs/>
          <w:sz w:val="28"/>
          <w:szCs w:val="28"/>
        </w:rPr>
        <w:t>Примерные исполнительские программы</w:t>
      </w:r>
    </w:p>
    <w:bookmarkEnd w:id="2"/>
    <w:p w:rsidR="005C70B4" w:rsidRPr="003C1720" w:rsidRDefault="005C70B4" w:rsidP="005C70B4">
      <w:pPr>
        <w:pStyle w:val="10"/>
        <w:keepNext/>
        <w:keepLines/>
        <w:shd w:val="clear" w:color="auto" w:fill="auto"/>
        <w:spacing w:after="0" w:line="276" w:lineRule="auto"/>
        <w:ind w:firstLine="851"/>
        <w:jc w:val="center"/>
        <w:rPr>
          <w:sz w:val="28"/>
          <w:szCs w:val="28"/>
        </w:rPr>
      </w:pPr>
    </w:p>
    <w:p w:rsidR="001642C0" w:rsidRPr="001642C0" w:rsidRDefault="001642C0" w:rsidP="001642C0">
      <w:pPr>
        <w:tabs>
          <w:tab w:val="left" w:pos="8080"/>
          <w:tab w:val="left" w:pos="8505"/>
        </w:tabs>
        <w:spacing w:line="276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color w:val="auto"/>
          <w:sz w:val="28"/>
          <w:szCs w:val="28"/>
          <w:lang w:eastAsia="en-US"/>
        </w:rPr>
      </w:pPr>
      <w:r w:rsidRPr="001642C0">
        <w:rPr>
          <w:rFonts w:ascii="Times New Roman" w:eastAsia="Calibri" w:hAnsi="Times New Roman" w:cs="Times New Roman"/>
          <w:i/>
          <w:color w:val="auto"/>
          <w:sz w:val="28"/>
          <w:szCs w:val="28"/>
          <w:lang w:eastAsia="en-US"/>
        </w:rPr>
        <w:t xml:space="preserve">1 вар.   </w:t>
      </w:r>
      <w:proofErr w:type="spellStart"/>
      <w:r w:rsidRPr="001642C0">
        <w:rPr>
          <w:rFonts w:ascii="Times New Roman" w:eastAsia="Calibri" w:hAnsi="Times New Roman" w:cs="Times New Roman"/>
          <w:i/>
          <w:color w:val="auto"/>
          <w:sz w:val="28"/>
          <w:szCs w:val="28"/>
          <w:lang w:eastAsia="en-US"/>
        </w:rPr>
        <w:t>Р.н.п</w:t>
      </w:r>
      <w:proofErr w:type="spellEnd"/>
      <w:r w:rsidRPr="001642C0">
        <w:rPr>
          <w:rFonts w:ascii="Times New Roman" w:eastAsia="Calibri" w:hAnsi="Times New Roman" w:cs="Times New Roman"/>
          <w:i/>
          <w:color w:val="auto"/>
          <w:sz w:val="28"/>
          <w:szCs w:val="28"/>
          <w:lang w:eastAsia="en-US"/>
        </w:rPr>
        <w:t>. «Как под горкой» (обр. Ю. Фортунатова)</w:t>
      </w:r>
    </w:p>
    <w:p w:rsidR="001642C0" w:rsidRPr="001642C0" w:rsidRDefault="001642C0" w:rsidP="001642C0">
      <w:pPr>
        <w:tabs>
          <w:tab w:val="left" w:pos="8080"/>
          <w:tab w:val="left" w:pos="8505"/>
        </w:tabs>
        <w:spacing w:line="276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color w:val="auto"/>
          <w:sz w:val="28"/>
          <w:szCs w:val="28"/>
          <w:lang w:eastAsia="en-US"/>
        </w:rPr>
      </w:pPr>
      <w:r w:rsidRPr="001642C0">
        <w:rPr>
          <w:rFonts w:ascii="Times New Roman" w:eastAsia="Calibri" w:hAnsi="Times New Roman" w:cs="Times New Roman"/>
          <w:i/>
          <w:color w:val="auto"/>
          <w:sz w:val="28"/>
          <w:szCs w:val="28"/>
          <w:lang w:eastAsia="en-US"/>
        </w:rPr>
        <w:t xml:space="preserve">            М. Магиденко «Петушок»</w:t>
      </w:r>
    </w:p>
    <w:p w:rsidR="001642C0" w:rsidRPr="001642C0" w:rsidRDefault="001642C0" w:rsidP="001642C0">
      <w:pPr>
        <w:tabs>
          <w:tab w:val="left" w:pos="8080"/>
          <w:tab w:val="left" w:pos="8505"/>
        </w:tabs>
        <w:spacing w:line="276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color w:val="auto"/>
          <w:sz w:val="28"/>
          <w:szCs w:val="28"/>
          <w:lang w:eastAsia="en-US"/>
        </w:rPr>
      </w:pPr>
      <w:r w:rsidRPr="001642C0">
        <w:rPr>
          <w:rFonts w:ascii="Times New Roman" w:eastAsia="Calibri" w:hAnsi="Times New Roman" w:cs="Times New Roman"/>
          <w:i/>
          <w:color w:val="auto"/>
          <w:sz w:val="28"/>
          <w:szCs w:val="28"/>
          <w:lang w:eastAsia="en-US"/>
        </w:rPr>
        <w:t xml:space="preserve">2 вар.   </w:t>
      </w:r>
      <w:proofErr w:type="spellStart"/>
      <w:r w:rsidRPr="001642C0">
        <w:rPr>
          <w:rFonts w:ascii="Times New Roman" w:eastAsia="Calibri" w:hAnsi="Times New Roman" w:cs="Times New Roman"/>
          <w:i/>
          <w:color w:val="auto"/>
          <w:sz w:val="28"/>
          <w:szCs w:val="28"/>
          <w:lang w:eastAsia="en-US"/>
        </w:rPr>
        <w:t>Б.н.п</w:t>
      </w:r>
      <w:proofErr w:type="spellEnd"/>
      <w:r w:rsidRPr="001642C0">
        <w:rPr>
          <w:rFonts w:ascii="Times New Roman" w:eastAsia="Calibri" w:hAnsi="Times New Roman" w:cs="Times New Roman"/>
          <w:i/>
          <w:color w:val="auto"/>
          <w:sz w:val="28"/>
          <w:szCs w:val="28"/>
          <w:lang w:eastAsia="en-US"/>
        </w:rPr>
        <w:t>. «</w:t>
      </w:r>
      <w:proofErr w:type="spellStart"/>
      <w:r w:rsidRPr="001642C0">
        <w:rPr>
          <w:rFonts w:ascii="Times New Roman" w:eastAsia="Calibri" w:hAnsi="Times New Roman" w:cs="Times New Roman"/>
          <w:i/>
          <w:color w:val="auto"/>
          <w:sz w:val="28"/>
          <w:szCs w:val="28"/>
          <w:lang w:eastAsia="en-US"/>
        </w:rPr>
        <w:t>Перепёлочка</w:t>
      </w:r>
      <w:proofErr w:type="spellEnd"/>
      <w:r w:rsidRPr="001642C0">
        <w:rPr>
          <w:rFonts w:ascii="Times New Roman" w:eastAsia="Calibri" w:hAnsi="Times New Roman" w:cs="Times New Roman"/>
          <w:i/>
          <w:color w:val="auto"/>
          <w:sz w:val="28"/>
          <w:szCs w:val="28"/>
          <w:lang w:eastAsia="en-US"/>
        </w:rPr>
        <w:t>»</w:t>
      </w:r>
    </w:p>
    <w:p w:rsidR="001642C0" w:rsidRPr="001642C0" w:rsidRDefault="001642C0" w:rsidP="001642C0">
      <w:pPr>
        <w:tabs>
          <w:tab w:val="left" w:pos="8080"/>
          <w:tab w:val="left" w:pos="8505"/>
        </w:tabs>
        <w:spacing w:line="276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color w:val="auto"/>
          <w:sz w:val="28"/>
          <w:szCs w:val="28"/>
          <w:lang w:eastAsia="en-US"/>
        </w:rPr>
      </w:pPr>
      <w:r w:rsidRPr="001642C0">
        <w:rPr>
          <w:rFonts w:ascii="Times New Roman" w:eastAsia="Calibri" w:hAnsi="Times New Roman" w:cs="Times New Roman"/>
          <w:i/>
          <w:color w:val="auto"/>
          <w:sz w:val="28"/>
          <w:szCs w:val="28"/>
          <w:lang w:eastAsia="en-US"/>
        </w:rPr>
        <w:t xml:space="preserve">            В. Калинников «Журавель»</w:t>
      </w:r>
    </w:p>
    <w:p w:rsidR="001642C0" w:rsidRPr="001642C0" w:rsidRDefault="001642C0" w:rsidP="001642C0">
      <w:pPr>
        <w:tabs>
          <w:tab w:val="left" w:pos="8080"/>
          <w:tab w:val="left" w:pos="8505"/>
        </w:tabs>
        <w:spacing w:line="276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color w:val="auto"/>
          <w:sz w:val="28"/>
          <w:szCs w:val="28"/>
          <w:lang w:eastAsia="en-US"/>
        </w:rPr>
      </w:pPr>
      <w:r w:rsidRPr="001642C0">
        <w:rPr>
          <w:rFonts w:ascii="Times New Roman" w:eastAsia="Calibri" w:hAnsi="Times New Roman" w:cs="Times New Roman"/>
          <w:i/>
          <w:color w:val="auto"/>
          <w:sz w:val="28"/>
          <w:szCs w:val="28"/>
          <w:lang w:eastAsia="en-US"/>
        </w:rPr>
        <w:t>3 вар.  В. Моцарт «Аллегретто»</w:t>
      </w:r>
    </w:p>
    <w:p w:rsidR="001642C0" w:rsidRPr="001642C0" w:rsidRDefault="001642C0" w:rsidP="001642C0">
      <w:pPr>
        <w:tabs>
          <w:tab w:val="left" w:pos="8080"/>
          <w:tab w:val="left" w:pos="8505"/>
        </w:tabs>
        <w:spacing w:line="276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color w:val="auto"/>
          <w:sz w:val="28"/>
          <w:szCs w:val="28"/>
          <w:lang w:eastAsia="en-US"/>
        </w:rPr>
      </w:pPr>
      <w:proofErr w:type="spellStart"/>
      <w:r w:rsidRPr="001642C0">
        <w:rPr>
          <w:rFonts w:ascii="Times New Roman" w:eastAsia="Calibri" w:hAnsi="Times New Roman" w:cs="Times New Roman"/>
          <w:i/>
          <w:color w:val="auto"/>
          <w:sz w:val="28"/>
          <w:szCs w:val="28"/>
          <w:lang w:eastAsia="en-US"/>
        </w:rPr>
        <w:t>Ж.Люлли</w:t>
      </w:r>
      <w:proofErr w:type="spellEnd"/>
      <w:r w:rsidRPr="001642C0">
        <w:rPr>
          <w:rFonts w:ascii="Times New Roman" w:eastAsia="Calibri" w:hAnsi="Times New Roman" w:cs="Times New Roman"/>
          <w:i/>
          <w:color w:val="auto"/>
          <w:sz w:val="28"/>
          <w:szCs w:val="28"/>
          <w:lang w:eastAsia="en-US"/>
        </w:rPr>
        <w:t xml:space="preserve"> «Песенка»</w:t>
      </w:r>
    </w:p>
    <w:p w:rsidR="005C70B4" w:rsidRDefault="005C70B4" w:rsidP="005C70B4">
      <w:pPr>
        <w:rPr>
          <w:rFonts w:ascii="Times New Roman" w:hAnsi="Times New Roman" w:cs="Times New Roman"/>
          <w:sz w:val="28"/>
          <w:szCs w:val="28"/>
        </w:rPr>
      </w:pPr>
    </w:p>
    <w:p w:rsidR="005C70B4" w:rsidRPr="004E3C12" w:rsidRDefault="005C70B4" w:rsidP="005C70B4">
      <w:pPr>
        <w:spacing w:line="276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4E3C12">
        <w:rPr>
          <w:rFonts w:ascii="Times New Roman" w:hAnsi="Times New Roman" w:cs="Times New Roman"/>
          <w:color w:val="auto"/>
          <w:sz w:val="28"/>
          <w:szCs w:val="28"/>
        </w:rPr>
        <w:t>По окончании первого года обучения сформированы следующие знания, умения, навыки:</w:t>
      </w:r>
    </w:p>
    <w:p w:rsidR="005C70B4" w:rsidRPr="004E3C12" w:rsidRDefault="005C70B4" w:rsidP="005C70B4">
      <w:pPr>
        <w:spacing w:line="276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4E3C12">
        <w:rPr>
          <w:rFonts w:ascii="Times New Roman" w:hAnsi="Times New Roman" w:cs="Times New Roman"/>
          <w:color w:val="auto"/>
          <w:sz w:val="28"/>
          <w:szCs w:val="28"/>
        </w:rPr>
        <w:t>-</w:t>
      </w:r>
      <w:r w:rsidR="004D692D">
        <w:rPr>
          <w:rFonts w:ascii="Times New Roman" w:hAnsi="Times New Roman" w:cs="Times New Roman"/>
          <w:color w:val="auto"/>
          <w:sz w:val="28"/>
          <w:szCs w:val="28"/>
        </w:rPr>
        <w:t xml:space="preserve"> постановка корпуса, исполнительского аппарата</w:t>
      </w:r>
      <w:r w:rsidRPr="004E3C12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5C70B4" w:rsidRPr="004E3C12" w:rsidRDefault="005C70B4" w:rsidP="005C70B4">
      <w:pPr>
        <w:spacing w:line="276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4E3C12">
        <w:rPr>
          <w:rFonts w:ascii="Times New Roman" w:hAnsi="Times New Roman" w:cs="Times New Roman"/>
          <w:color w:val="auto"/>
          <w:sz w:val="28"/>
          <w:szCs w:val="28"/>
        </w:rPr>
        <w:t>-</w:t>
      </w:r>
      <w:proofErr w:type="spellStart"/>
      <w:r w:rsidR="004D692D">
        <w:rPr>
          <w:rFonts w:ascii="Times New Roman" w:hAnsi="Times New Roman" w:cs="Times New Roman"/>
          <w:color w:val="auto"/>
          <w:sz w:val="28"/>
          <w:szCs w:val="28"/>
        </w:rPr>
        <w:t>звукоизвлечение</w:t>
      </w:r>
      <w:proofErr w:type="spellEnd"/>
      <w:r w:rsidRPr="004E3C12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5C70B4" w:rsidRPr="004E3C12" w:rsidRDefault="005C70B4" w:rsidP="005C70B4">
      <w:pPr>
        <w:spacing w:line="276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4E3C12">
        <w:rPr>
          <w:rFonts w:ascii="Times New Roman" w:hAnsi="Times New Roman" w:cs="Times New Roman"/>
          <w:color w:val="auto"/>
          <w:sz w:val="28"/>
          <w:szCs w:val="28"/>
        </w:rPr>
        <w:t xml:space="preserve"> - владение приёмами </w:t>
      </w:r>
      <w:proofErr w:type="spellStart"/>
      <w:r w:rsidR="004D692D">
        <w:rPr>
          <w:rFonts w:ascii="Times New Roman" w:hAnsi="Times New Roman" w:cs="Times New Roman"/>
          <w:color w:val="auto"/>
          <w:sz w:val="28"/>
          <w:szCs w:val="28"/>
        </w:rPr>
        <w:t>деташе</w:t>
      </w:r>
      <w:r w:rsidRPr="004E3C12">
        <w:rPr>
          <w:rFonts w:ascii="Times New Roman" w:hAnsi="Times New Roman" w:cs="Times New Roman"/>
          <w:color w:val="auto"/>
          <w:sz w:val="28"/>
          <w:szCs w:val="28"/>
        </w:rPr>
        <w:t>и</w:t>
      </w:r>
      <w:proofErr w:type="spellEnd"/>
      <w:r w:rsidRPr="004E3C12">
        <w:rPr>
          <w:rFonts w:ascii="Times New Roman" w:hAnsi="Times New Roman" w:cs="Times New Roman"/>
          <w:color w:val="auto"/>
          <w:sz w:val="28"/>
          <w:szCs w:val="28"/>
        </w:rPr>
        <w:t xml:space="preserve"> легато.</w:t>
      </w:r>
    </w:p>
    <w:p w:rsidR="005C70B4" w:rsidRPr="00A70B24" w:rsidRDefault="005C70B4" w:rsidP="00A70B24">
      <w:pPr>
        <w:spacing w:line="276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4E3C12">
        <w:rPr>
          <w:rFonts w:ascii="Times New Roman" w:hAnsi="Times New Roman" w:cs="Times New Roman"/>
          <w:color w:val="auto"/>
          <w:sz w:val="28"/>
          <w:szCs w:val="28"/>
        </w:rPr>
        <w:t xml:space="preserve"> - исполнение небольших пьес.</w:t>
      </w:r>
      <w:bookmarkEnd w:id="0"/>
    </w:p>
    <w:p w:rsidR="005C70B4" w:rsidRDefault="005C70B4" w:rsidP="005C70B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auto"/>
          <w:sz w:val="36"/>
          <w:szCs w:val="36"/>
        </w:rPr>
      </w:pPr>
      <w:r w:rsidRPr="00081BCF">
        <w:rPr>
          <w:rFonts w:ascii="Times New Roman" w:hAnsi="Times New Roman" w:cs="Times New Roman"/>
          <w:b/>
          <w:bCs/>
          <w:color w:val="auto"/>
          <w:sz w:val="36"/>
          <w:szCs w:val="36"/>
        </w:rPr>
        <w:t>IV. ФОРМЫ И МЕТОДЫ КОНТРОЛЯ</w:t>
      </w:r>
    </w:p>
    <w:p w:rsidR="005C70B4" w:rsidRDefault="005C70B4" w:rsidP="00E00D81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5C70B4" w:rsidRDefault="006C6488" w:rsidP="00E00D81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Текущий контроль осуществляется преподавателем на уроке. Итоговый контроль может проходить </w:t>
      </w:r>
      <w:r w:rsidR="00B93F62">
        <w:rPr>
          <w:rFonts w:ascii="Times New Roman" w:hAnsi="Times New Roman" w:cs="Times New Roman"/>
          <w:color w:val="auto"/>
          <w:sz w:val="28"/>
          <w:szCs w:val="28"/>
        </w:rPr>
        <w:t xml:space="preserve">в виде </w:t>
      </w:r>
      <w:r w:rsidR="00B93F62" w:rsidRPr="00B93F62">
        <w:rPr>
          <w:rFonts w:ascii="Times New Roman" w:hAnsi="Times New Roman" w:cs="Times New Roman"/>
          <w:b/>
          <w:i/>
          <w:color w:val="auto"/>
          <w:sz w:val="28"/>
          <w:szCs w:val="28"/>
        </w:rPr>
        <w:t>зачета</w:t>
      </w:r>
      <w:r w:rsidR="00B93F62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Также формой итогового </w:t>
      </w:r>
      <w:r w:rsidR="005C70B4" w:rsidRPr="001B7BB8">
        <w:rPr>
          <w:rFonts w:ascii="Times New Roman" w:hAnsi="Times New Roman" w:cs="Times New Roman"/>
          <w:b/>
          <w:i/>
          <w:color w:val="auto"/>
          <w:sz w:val="28"/>
          <w:szCs w:val="28"/>
        </w:rPr>
        <w:t>контроля</w:t>
      </w:r>
      <w:r w:rsidR="005C70B4">
        <w:rPr>
          <w:rFonts w:ascii="Times New Roman" w:hAnsi="Times New Roman" w:cs="Times New Roman"/>
          <w:color w:val="auto"/>
          <w:sz w:val="28"/>
          <w:szCs w:val="28"/>
        </w:rPr>
        <w:t xml:space="preserve"> являются: участие в тематическ</w:t>
      </w:r>
      <w:r w:rsidR="00B93F62">
        <w:rPr>
          <w:rFonts w:ascii="Times New Roman" w:hAnsi="Times New Roman" w:cs="Times New Roman"/>
          <w:color w:val="auto"/>
          <w:sz w:val="28"/>
          <w:szCs w:val="28"/>
        </w:rPr>
        <w:t>их вечерах, классных концертах</w:t>
      </w:r>
      <w:r w:rsidR="00E00D81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r w:rsidR="005C70B4">
        <w:rPr>
          <w:rFonts w:ascii="Times New Roman" w:hAnsi="Times New Roman" w:cs="Times New Roman"/>
          <w:color w:val="auto"/>
          <w:sz w:val="28"/>
          <w:szCs w:val="28"/>
        </w:rPr>
        <w:t xml:space="preserve">Возможно применение индивидуальных графиков проведения данных </w:t>
      </w:r>
      <w:r w:rsidR="00E00D81">
        <w:rPr>
          <w:rFonts w:ascii="Times New Roman" w:hAnsi="Times New Roman" w:cs="Times New Roman"/>
          <w:color w:val="auto"/>
          <w:sz w:val="28"/>
          <w:szCs w:val="28"/>
        </w:rPr>
        <w:t>видов контроля.</w:t>
      </w:r>
    </w:p>
    <w:p w:rsidR="00E00D81" w:rsidRPr="00087231" w:rsidRDefault="00E00D81" w:rsidP="00E00D81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</w:pPr>
    </w:p>
    <w:p w:rsidR="005C70B4" w:rsidRDefault="005C70B4" w:rsidP="00A70B24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087231">
        <w:rPr>
          <w:rFonts w:ascii="Times New Roman" w:hAnsi="Times New Roman" w:cs="Times New Roman"/>
          <w:b/>
          <w:sz w:val="36"/>
          <w:szCs w:val="36"/>
          <w:lang w:val="en-US"/>
        </w:rPr>
        <w:t>V</w:t>
      </w:r>
      <w:r w:rsidRPr="00087231">
        <w:rPr>
          <w:rFonts w:ascii="Times New Roman" w:hAnsi="Times New Roman" w:cs="Times New Roman"/>
          <w:b/>
          <w:sz w:val="36"/>
          <w:szCs w:val="36"/>
        </w:rPr>
        <w:t>. МЕТОДИЧЕСКОЕ ОБЕСПЕЧЕНИЕ УЧЕБНОГО ПРОЦЕССА</w:t>
      </w:r>
    </w:p>
    <w:p w:rsidR="00A70B24" w:rsidRPr="00A70B24" w:rsidRDefault="00A70B24" w:rsidP="00A70B24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5C70B4" w:rsidRPr="00087231" w:rsidRDefault="005C70B4" w:rsidP="005C70B4">
      <w:pPr>
        <w:pStyle w:val="a4"/>
        <w:shd w:val="clear" w:color="auto" w:fill="auto"/>
        <w:spacing w:before="0" w:after="0" w:line="276" w:lineRule="auto"/>
        <w:ind w:right="300" w:firstLine="1134"/>
        <w:jc w:val="center"/>
        <w:rPr>
          <w:sz w:val="28"/>
          <w:szCs w:val="28"/>
        </w:rPr>
      </w:pPr>
      <w:r>
        <w:rPr>
          <w:sz w:val="28"/>
          <w:szCs w:val="28"/>
        </w:rPr>
        <w:t>МЕТОДИЧЕСКИЕ РЕКОМЕНДАЦИИ</w:t>
      </w:r>
    </w:p>
    <w:p w:rsidR="005C70B4" w:rsidRDefault="005C70B4" w:rsidP="005C70B4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Cs/>
          <w:iCs/>
          <w:color w:val="auto"/>
          <w:sz w:val="28"/>
          <w:szCs w:val="28"/>
        </w:rPr>
      </w:pPr>
    </w:p>
    <w:p w:rsidR="005C70B4" w:rsidRPr="00087231" w:rsidRDefault="00B93F62" w:rsidP="006C6488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Одногодичный </w:t>
      </w:r>
      <w:proofErr w:type="spellStart"/>
      <w:r w:rsidRPr="00087231">
        <w:rPr>
          <w:rFonts w:ascii="Times New Roman" w:hAnsi="Times New Roman" w:cs="Times New Roman"/>
          <w:color w:val="auto"/>
          <w:sz w:val="28"/>
          <w:szCs w:val="28"/>
        </w:rPr>
        <w:t>срокреализации</w:t>
      </w:r>
      <w:r>
        <w:rPr>
          <w:rFonts w:ascii="Times New Roman" w:hAnsi="Times New Roman" w:cs="Times New Roman"/>
          <w:color w:val="auto"/>
          <w:sz w:val="28"/>
          <w:szCs w:val="28"/>
        </w:rPr>
        <w:t>данной</w:t>
      </w:r>
      <w:r w:rsidR="005C70B4" w:rsidRPr="00087231">
        <w:rPr>
          <w:rFonts w:ascii="Times New Roman" w:hAnsi="Times New Roman" w:cs="Times New Roman"/>
          <w:color w:val="auto"/>
          <w:sz w:val="28"/>
          <w:szCs w:val="28"/>
        </w:rPr>
        <w:t>программы</w:t>
      </w:r>
      <w:proofErr w:type="spellEnd"/>
      <w:r w:rsidR="005C70B4" w:rsidRPr="00087231">
        <w:rPr>
          <w:rFonts w:ascii="Times New Roman" w:hAnsi="Times New Roman" w:cs="Times New Roman"/>
          <w:color w:val="auto"/>
          <w:sz w:val="28"/>
          <w:szCs w:val="28"/>
        </w:rPr>
        <w:t xml:space="preserve"> учебного предмета </w:t>
      </w:r>
      <w:proofErr w:type="spellStart"/>
      <w:r w:rsidR="005C70B4" w:rsidRPr="00087231">
        <w:rPr>
          <w:rFonts w:ascii="Times New Roman" w:hAnsi="Times New Roman" w:cs="Times New Roman"/>
          <w:color w:val="auto"/>
          <w:sz w:val="28"/>
          <w:szCs w:val="28"/>
        </w:rPr>
        <w:t>позволяет</w:t>
      </w:r>
      <w:proofErr w:type="gramStart"/>
      <w:r w:rsidR="005C70B4" w:rsidRPr="00087231">
        <w:rPr>
          <w:rFonts w:ascii="Times New Roman" w:hAnsi="Times New Roman" w:cs="Times New Roman"/>
          <w:color w:val="auto"/>
          <w:sz w:val="28"/>
          <w:szCs w:val="28"/>
        </w:rPr>
        <w:t>:</w:t>
      </w:r>
      <w:r>
        <w:rPr>
          <w:rFonts w:ascii="Times New Roman" w:hAnsi="Times New Roman" w:cs="Times New Roman"/>
          <w:color w:val="auto"/>
          <w:sz w:val="28"/>
          <w:szCs w:val="28"/>
        </w:rPr>
        <w:t>о</w:t>
      </w:r>
      <w:proofErr w:type="gramEnd"/>
      <w:r>
        <w:rPr>
          <w:rFonts w:ascii="Times New Roman" w:hAnsi="Times New Roman" w:cs="Times New Roman"/>
          <w:color w:val="auto"/>
          <w:sz w:val="28"/>
          <w:szCs w:val="28"/>
        </w:rPr>
        <w:t>своить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 начальные навыки игры на инструменте, освоить нотную грамоту. </w:t>
      </w:r>
    </w:p>
    <w:p w:rsidR="005C70B4" w:rsidRPr="00087231" w:rsidRDefault="00B93F62" w:rsidP="005C70B4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087231">
        <w:rPr>
          <w:rFonts w:ascii="Times New Roman" w:hAnsi="Times New Roman" w:cs="Times New Roman"/>
          <w:color w:val="auto"/>
          <w:sz w:val="28"/>
          <w:szCs w:val="28"/>
        </w:rPr>
        <w:t>Большое</w:t>
      </w:r>
      <w:proofErr w:type="gramEnd"/>
      <w:r w:rsidRPr="0008723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значениедля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 эстетического</w:t>
      </w:r>
      <w:r w:rsidR="005C70B4">
        <w:rPr>
          <w:rFonts w:ascii="Times New Roman" w:hAnsi="Times New Roman" w:cs="Times New Roman"/>
          <w:color w:val="auto"/>
          <w:sz w:val="28"/>
          <w:szCs w:val="28"/>
        </w:rPr>
        <w:t xml:space="preserve"> воспитания </w:t>
      </w:r>
      <w:r w:rsidR="005C70B4" w:rsidRPr="00087231">
        <w:rPr>
          <w:rFonts w:ascii="Times New Roman" w:hAnsi="Times New Roman" w:cs="Times New Roman"/>
          <w:color w:val="auto"/>
          <w:sz w:val="28"/>
          <w:szCs w:val="28"/>
        </w:rPr>
        <w:t xml:space="preserve">имеет репертуар ученика. Необходимо </w:t>
      </w:r>
      <w:proofErr w:type="spellStart"/>
      <w:r w:rsidR="005C70B4" w:rsidRPr="00087231">
        <w:rPr>
          <w:rFonts w:ascii="Times New Roman" w:hAnsi="Times New Roman" w:cs="Times New Roman"/>
          <w:color w:val="auto"/>
          <w:sz w:val="28"/>
          <w:szCs w:val="28"/>
        </w:rPr>
        <w:t>выбиратьвысокохудожественные</w:t>
      </w:r>
      <w:proofErr w:type="spellEnd"/>
      <w:r w:rsidR="005C70B4" w:rsidRPr="00087231">
        <w:rPr>
          <w:rFonts w:ascii="Times New Roman" w:hAnsi="Times New Roman" w:cs="Times New Roman"/>
          <w:color w:val="auto"/>
          <w:sz w:val="28"/>
          <w:szCs w:val="28"/>
        </w:rPr>
        <w:t xml:space="preserve"> произве</w:t>
      </w:r>
      <w:r w:rsidR="005C70B4">
        <w:rPr>
          <w:rFonts w:ascii="Times New Roman" w:hAnsi="Times New Roman" w:cs="Times New Roman"/>
          <w:color w:val="auto"/>
          <w:sz w:val="28"/>
          <w:szCs w:val="28"/>
        </w:rPr>
        <w:t xml:space="preserve">дения, разнообразные по форме и </w:t>
      </w:r>
      <w:r w:rsidR="005C70B4" w:rsidRPr="00087231">
        <w:rPr>
          <w:rFonts w:ascii="Times New Roman" w:hAnsi="Times New Roman" w:cs="Times New Roman"/>
          <w:color w:val="auto"/>
          <w:sz w:val="28"/>
          <w:szCs w:val="28"/>
        </w:rPr>
        <w:t xml:space="preserve">содержанию. </w:t>
      </w:r>
      <w:r w:rsidR="00DA5D0E" w:rsidRPr="00DA5D0E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Необходимо познакомить учащегося с историей скрипки, рассказать о выдающихся исполнителях и композиторах. </w:t>
      </w:r>
    </w:p>
    <w:p w:rsidR="005C70B4" w:rsidRPr="00087231" w:rsidRDefault="00B93F62" w:rsidP="005C70B4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87231">
        <w:rPr>
          <w:rFonts w:ascii="Times New Roman" w:hAnsi="Times New Roman" w:cs="Times New Roman"/>
          <w:color w:val="auto"/>
          <w:sz w:val="28"/>
          <w:szCs w:val="28"/>
        </w:rPr>
        <w:t xml:space="preserve">Общее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количество </w:t>
      </w:r>
      <w:proofErr w:type="spellStart"/>
      <w:r w:rsidRPr="00087231">
        <w:rPr>
          <w:rFonts w:ascii="Times New Roman" w:hAnsi="Times New Roman" w:cs="Times New Roman"/>
          <w:color w:val="auto"/>
          <w:sz w:val="28"/>
          <w:szCs w:val="28"/>
        </w:rPr>
        <w:t>музыкальныхпроизведений</w:t>
      </w:r>
      <w:proofErr w:type="spellEnd"/>
      <w:r w:rsidRPr="00087231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рекомендованных</w:t>
      </w:r>
      <w:r w:rsidR="005C70B4" w:rsidRPr="00087231">
        <w:rPr>
          <w:rFonts w:ascii="Times New Roman" w:hAnsi="Times New Roman" w:cs="Times New Roman"/>
          <w:color w:val="auto"/>
          <w:sz w:val="28"/>
          <w:szCs w:val="28"/>
        </w:rPr>
        <w:t>для</w:t>
      </w:r>
      <w:proofErr w:type="spellEnd"/>
    </w:p>
    <w:p w:rsidR="005C70B4" w:rsidRDefault="005C70B4" w:rsidP="005C70B4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87231">
        <w:rPr>
          <w:rFonts w:ascii="Times New Roman" w:hAnsi="Times New Roman" w:cs="Times New Roman"/>
          <w:color w:val="auto"/>
          <w:sz w:val="28"/>
          <w:szCs w:val="28"/>
        </w:rPr>
        <w:t xml:space="preserve">изучения </w:t>
      </w:r>
      <w:proofErr w:type="spellStart"/>
      <w:r w:rsidR="00B93F62">
        <w:rPr>
          <w:rFonts w:ascii="Times New Roman" w:hAnsi="Times New Roman" w:cs="Times New Roman"/>
          <w:color w:val="auto"/>
          <w:sz w:val="28"/>
          <w:szCs w:val="28"/>
        </w:rPr>
        <w:t>даныв</w:t>
      </w:r>
      <w:r w:rsidRPr="00087231">
        <w:rPr>
          <w:rFonts w:ascii="Times New Roman" w:hAnsi="Times New Roman" w:cs="Times New Roman"/>
          <w:color w:val="auto"/>
          <w:sz w:val="28"/>
          <w:szCs w:val="28"/>
        </w:rPr>
        <w:t>требованиях</w:t>
      </w:r>
      <w:proofErr w:type="spellEnd"/>
      <w:r w:rsidRPr="00087231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r w:rsidR="00B93F62">
        <w:rPr>
          <w:rFonts w:ascii="Times New Roman" w:hAnsi="Times New Roman" w:cs="Times New Roman"/>
          <w:color w:val="auto"/>
          <w:sz w:val="28"/>
          <w:szCs w:val="28"/>
        </w:rPr>
        <w:t xml:space="preserve">Предполагается, </w:t>
      </w:r>
      <w:r w:rsidR="00B93F62" w:rsidRPr="00087231">
        <w:rPr>
          <w:rFonts w:ascii="Times New Roman" w:hAnsi="Times New Roman" w:cs="Times New Roman"/>
          <w:color w:val="auto"/>
          <w:sz w:val="28"/>
          <w:szCs w:val="28"/>
        </w:rPr>
        <w:t xml:space="preserve">что </w:t>
      </w:r>
      <w:proofErr w:type="spellStart"/>
      <w:r w:rsidR="00B93F62">
        <w:rPr>
          <w:rFonts w:ascii="Times New Roman" w:hAnsi="Times New Roman" w:cs="Times New Roman"/>
          <w:color w:val="auto"/>
          <w:sz w:val="28"/>
          <w:szCs w:val="28"/>
        </w:rPr>
        <w:t>педагогв</w:t>
      </w:r>
      <w:r w:rsidR="00B93F62" w:rsidRPr="00087231">
        <w:rPr>
          <w:rFonts w:ascii="Times New Roman" w:hAnsi="Times New Roman" w:cs="Times New Roman"/>
          <w:color w:val="auto"/>
          <w:sz w:val="28"/>
          <w:szCs w:val="28"/>
        </w:rPr>
        <w:t>работе</w:t>
      </w:r>
      <w:proofErr w:type="spellEnd"/>
      <w:r w:rsidR="00B93F62" w:rsidRPr="0008723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B93F62">
        <w:rPr>
          <w:rFonts w:ascii="Times New Roman" w:hAnsi="Times New Roman" w:cs="Times New Roman"/>
          <w:color w:val="auto"/>
          <w:sz w:val="28"/>
          <w:szCs w:val="28"/>
        </w:rPr>
        <w:t>надрепертуаром</w:t>
      </w:r>
      <w:proofErr w:type="spellEnd"/>
      <w:r w:rsidRPr="00087231">
        <w:rPr>
          <w:rFonts w:ascii="Times New Roman" w:hAnsi="Times New Roman" w:cs="Times New Roman"/>
          <w:color w:val="auto"/>
          <w:sz w:val="28"/>
          <w:szCs w:val="28"/>
        </w:rPr>
        <w:t xml:space="preserve"> будет </w:t>
      </w:r>
      <w:r w:rsidR="00B93F62" w:rsidRPr="00087231">
        <w:rPr>
          <w:rFonts w:ascii="Times New Roman" w:hAnsi="Times New Roman" w:cs="Times New Roman"/>
          <w:color w:val="auto"/>
          <w:sz w:val="28"/>
          <w:szCs w:val="28"/>
        </w:rPr>
        <w:t xml:space="preserve">добиваться </w:t>
      </w:r>
      <w:proofErr w:type="spellStart"/>
      <w:r w:rsidR="00B93F62">
        <w:rPr>
          <w:rFonts w:ascii="Times New Roman" w:hAnsi="Times New Roman" w:cs="Times New Roman"/>
          <w:color w:val="auto"/>
          <w:sz w:val="28"/>
          <w:szCs w:val="28"/>
        </w:rPr>
        <w:t>различнойстепени</w:t>
      </w:r>
      <w:proofErr w:type="spellEnd"/>
      <w:r w:rsidR="00B93F62">
        <w:rPr>
          <w:rFonts w:ascii="Times New Roman" w:hAnsi="Times New Roman" w:cs="Times New Roman"/>
          <w:color w:val="auto"/>
          <w:sz w:val="28"/>
          <w:szCs w:val="28"/>
        </w:rPr>
        <w:t xml:space="preserve"> з</w:t>
      </w:r>
      <w:r w:rsidRPr="00087231">
        <w:rPr>
          <w:rFonts w:ascii="Times New Roman" w:hAnsi="Times New Roman" w:cs="Times New Roman"/>
          <w:color w:val="auto"/>
          <w:sz w:val="28"/>
          <w:szCs w:val="28"/>
        </w:rPr>
        <w:t>авершенности исполнения: нек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оторые произведения должны быть </w:t>
      </w:r>
      <w:r w:rsidRPr="00087231">
        <w:rPr>
          <w:rFonts w:ascii="Times New Roman" w:hAnsi="Times New Roman" w:cs="Times New Roman"/>
          <w:color w:val="auto"/>
          <w:sz w:val="28"/>
          <w:szCs w:val="28"/>
        </w:rPr>
        <w:t>подготовлены для публичного выступления,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другие – для показа в условиях класса, третьи – с целью ознакомления. Требования могут быть сокращены или упрощены соответственно уровню музыкального и технического развития. </w:t>
      </w:r>
    </w:p>
    <w:p w:rsidR="005C70B4" w:rsidRDefault="005C70B4" w:rsidP="005C70B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C70B4" w:rsidRDefault="005C70B4" w:rsidP="005C70B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ПРИМЕРНЫЕ РЕПЕРТУАРНЫЕ СПИСКИ</w:t>
      </w:r>
    </w:p>
    <w:p w:rsidR="005C70B4" w:rsidRDefault="005C70B4" w:rsidP="003A4C4C">
      <w:pPr>
        <w:pStyle w:val="10"/>
        <w:keepNext/>
        <w:keepLines/>
        <w:shd w:val="clear" w:color="auto" w:fill="auto"/>
        <w:spacing w:after="0" w:line="276" w:lineRule="auto"/>
        <w:ind w:right="30" w:firstLine="0"/>
        <w:rPr>
          <w:sz w:val="20"/>
          <w:szCs w:val="28"/>
        </w:rPr>
      </w:pPr>
    </w:p>
    <w:p w:rsidR="005C70B4" w:rsidRDefault="005C70B4" w:rsidP="005C70B4">
      <w:pPr>
        <w:pStyle w:val="a4"/>
        <w:shd w:val="clear" w:color="auto" w:fill="auto"/>
        <w:spacing w:before="0" w:after="0" w:line="276" w:lineRule="auto"/>
        <w:ind w:right="30" w:firstLine="0"/>
        <w:jc w:val="center"/>
        <w:rPr>
          <w:sz w:val="28"/>
          <w:szCs w:val="28"/>
        </w:rPr>
      </w:pPr>
      <w:r>
        <w:rPr>
          <w:sz w:val="28"/>
          <w:szCs w:val="28"/>
        </w:rPr>
        <w:t>Пьесы</w:t>
      </w:r>
      <w:r w:rsidR="006C6488">
        <w:rPr>
          <w:sz w:val="28"/>
          <w:szCs w:val="28"/>
        </w:rPr>
        <w:t xml:space="preserve"> из сборников:</w:t>
      </w:r>
    </w:p>
    <w:p w:rsidR="005C70B4" w:rsidRDefault="005C70B4" w:rsidP="005C70B4">
      <w:pPr>
        <w:pStyle w:val="a4"/>
        <w:shd w:val="clear" w:color="auto" w:fill="auto"/>
        <w:tabs>
          <w:tab w:val="left" w:pos="289"/>
        </w:tabs>
        <w:spacing w:before="0" w:after="0" w:line="276" w:lineRule="auto"/>
        <w:ind w:right="30" w:firstLine="0"/>
        <w:jc w:val="both"/>
        <w:rPr>
          <w:sz w:val="20"/>
          <w:szCs w:val="28"/>
        </w:rPr>
      </w:pPr>
    </w:p>
    <w:p w:rsidR="00DA5D0E" w:rsidRPr="00DA5D0E" w:rsidRDefault="00DA5D0E" w:rsidP="00DA5D0E">
      <w:pPr>
        <w:autoSpaceDE w:val="0"/>
        <w:autoSpaceDN w:val="0"/>
        <w:adjustRightInd w:val="0"/>
        <w:spacing w:line="276" w:lineRule="auto"/>
        <w:ind w:left="567"/>
        <w:jc w:val="both"/>
        <w:rPr>
          <w:rFonts w:ascii="Times New Roman" w:hAnsi="Times New Roman" w:cs="Bookman Old Style"/>
          <w:color w:val="auto"/>
          <w:sz w:val="28"/>
          <w:szCs w:val="28"/>
        </w:rPr>
      </w:pPr>
      <w:r>
        <w:rPr>
          <w:rFonts w:ascii="Times New Roman" w:hAnsi="Times New Roman" w:cs="Bookman Old Style"/>
          <w:color w:val="auto"/>
          <w:sz w:val="28"/>
          <w:szCs w:val="28"/>
        </w:rPr>
        <w:t>Рыбкина Л</w:t>
      </w:r>
      <w:r w:rsidRPr="00DA5D0E">
        <w:rPr>
          <w:rFonts w:ascii="Times New Roman" w:hAnsi="Times New Roman" w:cs="Bookman Old Style"/>
          <w:color w:val="auto"/>
          <w:sz w:val="28"/>
          <w:szCs w:val="28"/>
        </w:rPr>
        <w:t>. Скрипичный букварь;</w:t>
      </w:r>
    </w:p>
    <w:p w:rsidR="00DA5D0E" w:rsidRDefault="00215A38" w:rsidP="00DA5D0E">
      <w:pPr>
        <w:autoSpaceDE w:val="0"/>
        <w:autoSpaceDN w:val="0"/>
        <w:adjustRightInd w:val="0"/>
        <w:spacing w:line="276" w:lineRule="auto"/>
        <w:ind w:left="567"/>
        <w:jc w:val="both"/>
        <w:rPr>
          <w:rFonts w:ascii="Times New Roman" w:hAnsi="Times New Roman" w:cs="Bookman Old Style"/>
          <w:color w:val="auto"/>
          <w:sz w:val="28"/>
          <w:szCs w:val="28"/>
        </w:rPr>
      </w:pPr>
      <w:r>
        <w:rPr>
          <w:rFonts w:ascii="Times New Roman" w:hAnsi="Times New Roman" w:cs="Bookman Old Style"/>
          <w:color w:val="auto"/>
          <w:sz w:val="28"/>
          <w:szCs w:val="28"/>
        </w:rPr>
        <w:t>Якубовская В. Вверх по ступенькам</w:t>
      </w:r>
      <w:r w:rsidR="00DA5D0E" w:rsidRPr="00DA5D0E">
        <w:rPr>
          <w:rFonts w:ascii="Times New Roman" w:hAnsi="Times New Roman" w:cs="Bookman Old Style"/>
          <w:color w:val="auto"/>
          <w:sz w:val="28"/>
          <w:szCs w:val="28"/>
        </w:rPr>
        <w:t>;</w:t>
      </w:r>
    </w:p>
    <w:p w:rsidR="00215A38" w:rsidRPr="00DA5D0E" w:rsidRDefault="00215A38" w:rsidP="00DA5D0E">
      <w:pPr>
        <w:autoSpaceDE w:val="0"/>
        <w:autoSpaceDN w:val="0"/>
        <w:adjustRightInd w:val="0"/>
        <w:spacing w:line="276" w:lineRule="auto"/>
        <w:ind w:left="567"/>
        <w:jc w:val="both"/>
        <w:rPr>
          <w:rFonts w:ascii="Times New Roman" w:hAnsi="Times New Roman" w:cs="Bookman Old Style"/>
          <w:color w:val="auto"/>
          <w:sz w:val="28"/>
          <w:szCs w:val="28"/>
        </w:rPr>
      </w:pPr>
      <w:proofErr w:type="spellStart"/>
      <w:r>
        <w:rPr>
          <w:rFonts w:ascii="Times New Roman" w:hAnsi="Times New Roman" w:cs="Bookman Old Style"/>
          <w:color w:val="auto"/>
          <w:sz w:val="28"/>
          <w:szCs w:val="28"/>
        </w:rPr>
        <w:t>Третьяченко</w:t>
      </w:r>
      <w:proofErr w:type="spellEnd"/>
      <w:r>
        <w:rPr>
          <w:rFonts w:ascii="Times New Roman" w:hAnsi="Times New Roman" w:cs="Bookman Old Style"/>
          <w:color w:val="auto"/>
          <w:sz w:val="28"/>
          <w:szCs w:val="28"/>
        </w:rPr>
        <w:t xml:space="preserve"> В. Скрипичный букварь;</w:t>
      </w:r>
    </w:p>
    <w:p w:rsidR="005C70B4" w:rsidRDefault="00DA5D0E" w:rsidP="00A70B24">
      <w:pPr>
        <w:autoSpaceDE w:val="0"/>
        <w:autoSpaceDN w:val="0"/>
        <w:adjustRightInd w:val="0"/>
        <w:spacing w:line="276" w:lineRule="auto"/>
        <w:ind w:left="567"/>
        <w:jc w:val="both"/>
        <w:rPr>
          <w:rFonts w:ascii="Times New Roman" w:hAnsi="Times New Roman" w:cs="Bookman Old Style"/>
          <w:color w:val="auto"/>
          <w:sz w:val="16"/>
          <w:szCs w:val="16"/>
        </w:rPr>
      </w:pPr>
      <w:r w:rsidRPr="00DA5D0E">
        <w:rPr>
          <w:rFonts w:ascii="Times New Roman" w:hAnsi="Times New Roman" w:cs="Bookman Old Style"/>
          <w:color w:val="auto"/>
          <w:sz w:val="28"/>
          <w:szCs w:val="28"/>
        </w:rPr>
        <w:t>Юный скрипач. Выпуск I. Ред. К. Фортунатова;</w:t>
      </w:r>
    </w:p>
    <w:p w:rsidR="00A70B24" w:rsidRPr="00A70B24" w:rsidRDefault="00A70B24" w:rsidP="00A70B24">
      <w:pPr>
        <w:autoSpaceDE w:val="0"/>
        <w:autoSpaceDN w:val="0"/>
        <w:adjustRightInd w:val="0"/>
        <w:spacing w:line="276" w:lineRule="auto"/>
        <w:ind w:left="567"/>
        <w:jc w:val="both"/>
        <w:rPr>
          <w:rFonts w:ascii="Times New Roman" w:hAnsi="Times New Roman" w:cs="Bookman Old Style"/>
          <w:color w:val="auto"/>
          <w:sz w:val="16"/>
          <w:szCs w:val="16"/>
        </w:rPr>
      </w:pPr>
    </w:p>
    <w:p w:rsidR="005C70B4" w:rsidRDefault="005C70B4" w:rsidP="005C70B4">
      <w:pPr>
        <w:pStyle w:val="10"/>
        <w:keepNext/>
        <w:keepLines/>
        <w:shd w:val="clear" w:color="auto" w:fill="auto"/>
        <w:spacing w:after="0" w:line="276" w:lineRule="auto"/>
        <w:ind w:right="30" w:firstLine="851"/>
        <w:jc w:val="center"/>
        <w:rPr>
          <w:sz w:val="36"/>
          <w:szCs w:val="36"/>
        </w:rPr>
      </w:pPr>
      <w:r w:rsidRPr="00861745">
        <w:rPr>
          <w:sz w:val="36"/>
          <w:szCs w:val="36"/>
          <w:lang w:val="en-US"/>
        </w:rPr>
        <w:t>VI</w:t>
      </w:r>
      <w:r w:rsidRPr="00861745">
        <w:rPr>
          <w:sz w:val="36"/>
          <w:szCs w:val="36"/>
        </w:rPr>
        <w:t>.СПИСОК ЛИТЕРАТУРЫ</w:t>
      </w:r>
    </w:p>
    <w:p w:rsidR="005C70B4" w:rsidRDefault="005C70B4" w:rsidP="005C70B4">
      <w:pPr>
        <w:pStyle w:val="10"/>
        <w:keepNext/>
        <w:keepLines/>
        <w:shd w:val="clear" w:color="auto" w:fill="auto"/>
        <w:spacing w:after="0" w:line="276" w:lineRule="auto"/>
        <w:ind w:right="30" w:firstLine="851"/>
        <w:jc w:val="center"/>
        <w:rPr>
          <w:sz w:val="36"/>
          <w:szCs w:val="36"/>
        </w:rPr>
      </w:pPr>
    </w:p>
    <w:p w:rsidR="00215A38" w:rsidRPr="00215A38" w:rsidRDefault="00215A38" w:rsidP="003A4C4C">
      <w:pPr>
        <w:numPr>
          <w:ilvl w:val="0"/>
          <w:numId w:val="31"/>
        </w:numPr>
        <w:tabs>
          <w:tab w:val="num" w:pos="720"/>
        </w:tabs>
        <w:autoSpaceDE w:val="0"/>
        <w:autoSpaceDN w:val="0"/>
        <w:adjustRightInd w:val="0"/>
        <w:spacing w:line="276" w:lineRule="auto"/>
        <w:ind w:left="1066" w:hanging="357"/>
        <w:jc w:val="both"/>
        <w:rPr>
          <w:rFonts w:ascii="Times New Roman" w:hAnsi="Times New Roman" w:cs="Bookman Old Style"/>
          <w:color w:val="auto"/>
          <w:sz w:val="28"/>
          <w:szCs w:val="28"/>
        </w:rPr>
      </w:pPr>
      <w:r w:rsidRPr="00215A38">
        <w:rPr>
          <w:rFonts w:ascii="Times New Roman" w:hAnsi="Times New Roman" w:cs="Bookman Old Style"/>
          <w:color w:val="auto"/>
          <w:sz w:val="28"/>
          <w:szCs w:val="28"/>
        </w:rPr>
        <w:t>Алексеев А. Гаммы и арпеджио. М.-Л., 1951.</w:t>
      </w:r>
    </w:p>
    <w:p w:rsidR="00215A38" w:rsidRPr="00215A38" w:rsidRDefault="00215A38" w:rsidP="003A4C4C">
      <w:pPr>
        <w:numPr>
          <w:ilvl w:val="0"/>
          <w:numId w:val="31"/>
        </w:numPr>
        <w:tabs>
          <w:tab w:val="num" w:pos="720"/>
        </w:tabs>
        <w:autoSpaceDE w:val="0"/>
        <w:autoSpaceDN w:val="0"/>
        <w:adjustRightInd w:val="0"/>
        <w:spacing w:line="276" w:lineRule="auto"/>
        <w:ind w:left="1066" w:hanging="357"/>
        <w:jc w:val="both"/>
        <w:rPr>
          <w:rFonts w:ascii="Times New Roman" w:hAnsi="Times New Roman" w:cs="Bookman Old Style"/>
          <w:color w:val="auto"/>
          <w:sz w:val="28"/>
          <w:szCs w:val="28"/>
        </w:rPr>
      </w:pPr>
      <w:r w:rsidRPr="00215A38">
        <w:rPr>
          <w:rFonts w:ascii="Times New Roman" w:hAnsi="Times New Roman" w:cs="Bookman Old Style"/>
          <w:color w:val="auto"/>
          <w:sz w:val="28"/>
          <w:szCs w:val="28"/>
        </w:rPr>
        <w:lastRenderedPageBreak/>
        <w:t>Бакланова Н. Маленькие упражнения для начинающих (1 позиция). М.-Л., 1950.</w:t>
      </w:r>
    </w:p>
    <w:p w:rsidR="00215A38" w:rsidRPr="00215A38" w:rsidRDefault="00215A38" w:rsidP="003A4C4C">
      <w:pPr>
        <w:numPr>
          <w:ilvl w:val="0"/>
          <w:numId w:val="31"/>
        </w:numPr>
        <w:tabs>
          <w:tab w:val="num" w:pos="720"/>
        </w:tabs>
        <w:autoSpaceDE w:val="0"/>
        <w:autoSpaceDN w:val="0"/>
        <w:adjustRightInd w:val="0"/>
        <w:spacing w:line="276" w:lineRule="auto"/>
        <w:ind w:left="1066" w:hanging="357"/>
        <w:jc w:val="both"/>
        <w:rPr>
          <w:rFonts w:ascii="Times New Roman" w:hAnsi="Times New Roman" w:cs="Bookman Old Style"/>
          <w:color w:val="auto"/>
          <w:sz w:val="28"/>
          <w:szCs w:val="28"/>
        </w:rPr>
      </w:pPr>
      <w:r w:rsidRPr="00215A38">
        <w:rPr>
          <w:rFonts w:ascii="Times New Roman" w:hAnsi="Times New Roman" w:cs="Bookman Old Style"/>
          <w:color w:val="auto"/>
          <w:sz w:val="28"/>
          <w:szCs w:val="28"/>
        </w:rPr>
        <w:t>Бакланова Н. Начальные упражнения, этюды и пьесы в 24 тональностях. М., 1987.</w:t>
      </w:r>
    </w:p>
    <w:p w:rsidR="00215A38" w:rsidRPr="00215A38" w:rsidRDefault="00215A38" w:rsidP="003A4C4C">
      <w:pPr>
        <w:numPr>
          <w:ilvl w:val="0"/>
          <w:numId w:val="31"/>
        </w:numPr>
        <w:tabs>
          <w:tab w:val="num" w:pos="720"/>
        </w:tabs>
        <w:autoSpaceDE w:val="0"/>
        <w:autoSpaceDN w:val="0"/>
        <w:adjustRightInd w:val="0"/>
        <w:spacing w:line="276" w:lineRule="auto"/>
        <w:ind w:left="1066" w:hanging="357"/>
        <w:jc w:val="both"/>
        <w:rPr>
          <w:rFonts w:ascii="Times New Roman" w:hAnsi="Times New Roman" w:cs="Bookman Old Style"/>
          <w:color w:val="auto"/>
          <w:sz w:val="28"/>
          <w:szCs w:val="28"/>
        </w:rPr>
      </w:pPr>
      <w:r w:rsidRPr="00215A38">
        <w:rPr>
          <w:rFonts w:ascii="Times New Roman" w:hAnsi="Times New Roman" w:cs="Bookman Old Style"/>
          <w:color w:val="auto"/>
          <w:sz w:val="28"/>
          <w:szCs w:val="28"/>
        </w:rPr>
        <w:t>Бакланова Н. 6 этюдов средней трудности. М.-Л., 1988.</w:t>
      </w:r>
    </w:p>
    <w:p w:rsidR="00FB7A98" w:rsidRPr="003A4C4C" w:rsidRDefault="00215A38" w:rsidP="003A4C4C">
      <w:pPr>
        <w:numPr>
          <w:ilvl w:val="0"/>
          <w:numId w:val="31"/>
        </w:numPr>
        <w:autoSpaceDE w:val="0"/>
        <w:autoSpaceDN w:val="0"/>
        <w:adjustRightInd w:val="0"/>
        <w:spacing w:line="276" w:lineRule="auto"/>
        <w:ind w:left="1066" w:hanging="357"/>
        <w:jc w:val="both"/>
        <w:rPr>
          <w:rFonts w:ascii="Times New Roman" w:hAnsi="Times New Roman" w:cs="Bookman Old Style"/>
          <w:color w:val="auto"/>
          <w:sz w:val="28"/>
          <w:szCs w:val="28"/>
        </w:rPr>
      </w:pPr>
      <w:proofErr w:type="spellStart"/>
      <w:r w:rsidRPr="00215A38">
        <w:rPr>
          <w:rFonts w:ascii="Times New Roman" w:hAnsi="Times New Roman" w:cs="Bookman Old Style"/>
          <w:color w:val="auto"/>
          <w:sz w:val="28"/>
          <w:szCs w:val="28"/>
        </w:rPr>
        <w:t>Гарлицкий</w:t>
      </w:r>
      <w:proofErr w:type="spellEnd"/>
      <w:r w:rsidRPr="00215A38">
        <w:rPr>
          <w:rFonts w:ascii="Times New Roman" w:hAnsi="Times New Roman" w:cs="Bookman Old Style"/>
          <w:color w:val="auto"/>
          <w:sz w:val="28"/>
          <w:szCs w:val="28"/>
        </w:rPr>
        <w:t xml:space="preserve"> М. Шаг за шагом</w:t>
      </w:r>
      <w:r>
        <w:rPr>
          <w:rFonts w:ascii="Times New Roman" w:hAnsi="Times New Roman" w:cs="Bookman Old Style"/>
          <w:color w:val="auto"/>
          <w:sz w:val="28"/>
          <w:szCs w:val="28"/>
        </w:rPr>
        <w:t>. Методическое пособие для юных скрипачей.</w:t>
      </w:r>
      <w:r w:rsidRPr="00215A38">
        <w:rPr>
          <w:rFonts w:ascii="Times New Roman" w:hAnsi="Times New Roman" w:cs="Bookman Old Style"/>
          <w:color w:val="auto"/>
          <w:sz w:val="28"/>
          <w:szCs w:val="28"/>
        </w:rPr>
        <w:t xml:space="preserve"> М., 1985.</w:t>
      </w:r>
    </w:p>
    <w:p w:rsidR="003A4C4C" w:rsidRDefault="003A4C4C" w:rsidP="003A4C4C">
      <w:pPr>
        <w:autoSpaceDE w:val="0"/>
        <w:autoSpaceDN w:val="0"/>
        <w:adjustRightInd w:val="0"/>
        <w:spacing w:after="200" w:line="276" w:lineRule="auto"/>
        <w:ind w:left="107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15A38" w:rsidRPr="003A4C4C" w:rsidRDefault="003A4C4C" w:rsidP="003A4C4C">
      <w:pPr>
        <w:autoSpaceDE w:val="0"/>
        <w:autoSpaceDN w:val="0"/>
        <w:adjustRightInd w:val="0"/>
        <w:spacing w:after="200" w:line="276" w:lineRule="auto"/>
        <w:ind w:left="1070"/>
        <w:jc w:val="center"/>
        <w:rPr>
          <w:rFonts w:ascii="Times New Roman" w:hAnsi="Times New Roman" w:cs="Times New Roman"/>
          <w:b/>
          <w:i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СПЕЦИАЛЬНАЯ ЛИТЕРАТУРА</w:t>
      </w:r>
    </w:p>
    <w:p w:rsidR="005C70B4" w:rsidRDefault="005C70B4" w:rsidP="005C70B4">
      <w:pPr>
        <w:pStyle w:val="10"/>
        <w:keepNext/>
        <w:keepLines/>
        <w:shd w:val="clear" w:color="auto" w:fill="auto"/>
        <w:spacing w:after="0" w:line="276" w:lineRule="auto"/>
        <w:ind w:right="30" w:firstLine="851"/>
        <w:jc w:val="center"/>
        <w:rPr>
          <w:b w:val="0"/>
          <w:sz w:val="28"/>
          <w:szCs w:val="28"/>
        </w:rPr>
      </w:pPr>
    </w:p>
    <w:p w:rsidR="005C70B4" w:rsidRPr="000D6DE8" w:rsidRDefault="005C70B4" w:rsidP="003A4C4C">
      <w:pPr>
        <w:pStyle w:val="10"/>
        <w:keepNext/>
        <w:keepLines/>
        <w:numPr>
          <w:ilvl w:val="0"/>
          <w:numId w:val="24"/>
        </w:numPr>
        <w:shd w:val="clear" w:color="auto" w:fill="auto"/>
        <w:spacing w:after="0" w:line="240" w:lineRule="auto"/>
        <w:ind w:left="714" w:right="28" w:hanging="357"/>
        <w:jc w:val="both"/>
        <w:rPr>
          <w:b w:val="0"/>
          <w:spacing w:val="0"/>
          <w:sz w:val="28"/>
          <w:szCs w:val="28"/>
        </w:rPr>
      </w:pPr>
      <w:r w:rsidRPr="000D6DE8">
        <w:rPr>
          <w:b w:val="0"/>
          <w:spacing w:val="0"/>
          <w:sz w:val="28"/>
          <w:szCs w:val="28"/>
        </w:rPr>
        <w:t>А.О.</w:t>
      </w:r>
      <w:r w:rsidR="006E7076">
        <w:rPr>
          <w:b w:val="0"/>
          <w:spacing w:val="0"/>
          <w:sz w:val="28"/>
          <w:szCs w:val="28"/>
        </w:rPr>
        <w:t xml:space="preserve"> </w:t>
      </w:r>
      <w:proofErr w:type="spellStart"/>
      <w:r w:rsidRPr="000D6DE8">
        <w:rPr>
          <w:b w:val="0"/>
          <w:spacing w:val="0"/>
          <w:sz w:val="28"/>
          <w:szCs w:val="28"/>
        </w:rPr>
        <w:t>Аракелова</w:t>
      </w:r>
      <w:proofErr w:type="spellEnd"/>
      <w:r w:rsidR="006E7076">
        <w:rPr>
          <w:b w:val="0"/>
          <w:spacing w:val="0"/>
          <w:sz w:val="28"/>
          <w:szCs w:val="28"/>
        </w:rPr>
        <w:t xml:space="preserve"> </w:t>
      </w:r>
      <w:r>
        <w:rPr>
          <w:b w:val="0"/>
          <w:spacing w:val="0"/>
          <w:sz w:val="28"/>
          <w:szCs w:val="28"/>
        </w:rPr>
        <w:t>«</w:t>
      </w:r>
      <w:r w:rsidRPr="000D6DE8">
        <w:rPr>
          <w:b w:val="0"/>
          <w:spacing w:val="0"/>
          <w:sz w:val="28"/>
          <w:szCs w:val="28"/>
        </w:rPr>
        <w:t>Сборник материалов для детских школ искусств</w:t>
      </w:r>
      <w:r>
        <w:rPr>
          <w:b w:val="0"/>
          <w:spacing w:val="0"/>
          <w:sz w:val="28"/>
          <w:szCs w:val="28"/>
        </w:rPr>
        <w:t>»</w:t>
      </w:r>
      <w:r w:rsidRPr="000D6DE8">
        <w:rPr>
          <w:b w:val="0"/>
          <w:spacing w:val="0"/>
          <w:sz w:val="28"/>
          <w:szCs w:val="28"/>
        </w:rPr>
        <w:t>, М. 2012 г.</w:t>
      </w:r>
    </w:p>
    <w:p w:rsidR="005C70B4" w:rsidRPr="000D6DE8" w:rsidRDefault="005C70B4" w:rsidP="003A4C4C">
      <w:pPr>
        <w:pStyle w:val="10"/>
        <w:keepNext/>
        <w:keepLines/>
        <w:numPr>
          <w:ilvl w:val="0"/>
          <w:numId w:val="24"/>
        </w:numPr>
        <w:shd w:val="clear" w:color="auto" w:fill="auto"/>
        <w:spacing w:after="0" w:line="240" w:lineRule="auto"/>
        <w:ind w:left="714" w:right="28" w:hanging="357"/>
        <w:jc w:val="both"/>
        <w:rPr>
          <w:b w:val="0"/>
          <w:spacing w:val="0"/>
          <w:sz w:val="28"/>
          <w:szCs w:val="28"/>
        </w:rPr>
      </w:pPr>
      <w:r w:rsidRPr="000D6DE8">
        <w:rPr>
          <w:b w:val="0"/>
          <w:spacing w:val="0"/>
          <w:sz w:val="28"/>
          <w:szCs w:val="28"/>
        </w:rPr>
        <w:t xml:space="preserve">Типовая программа по </w:t>
      </w:r>
      <w:r w:rsidR="00215A38">
        <w:rPr>
          <w:b w:val="0"/>
          <w:spacing w:val="0"/>
          <w:sz w:val="28"/>
          <w:szCs w:val="28"/>
        </w:rPr>
        <w:t xml:space="preserve">скрипке </w:t>
      </w:r>
      <w:r w:rsidRPr="000D6DE8">
        <w:rPr>
          <w:b w:val="0"/>
          <w:spacing w:val="0"/>
          <w:sz w:val="28"/>
          <w:szCs w:val="28"/>
        </w:rPr>
        <w:t>для ДМШ и ДШИ, М. 19</w:t>
      </w:r>
      <w:r>
        <w:rPr>
          <w:b w:val="0"/>
          <w:spacing w:val="0"/>
          <w:sz w:val="28"/>
          <w:szCs w:val="28"/>
        </w:rPr>
        <w:t>91г.</w:t>
      </w:r>
    </w:p>
    <w:p w:rsidR="005C70B4" w:rsidRPr="000D6DE8" w:rsidRDefault="005C70B4" w:rsidP="003A4C4C">
      <w:pPr>
        <w:pStyle w:val="10"/>
        <w:keepNext/>
        <w:keepLines/>
        <w:numPr>
          <w:ilvl w:val="0"/>
          <w:numId w:val="24"/>
        </w:numPr>
        <w:shd w:val="clear" w:color="auto" w:fill="auto"/>
        <w:spacing w:after="0" w:line="240" w:lineRule="auto"/>
        <w:ind w:left="714" w:right="28" w:hanging="357"/>
        <w:jc w:val="both"/>
        <w:rPr>
          <w:b w:val="0"/>
          <w:sz w:val="28"/>
          <w:szCs w:val="28"/>
        </w:rPr>
      </w:pPr>
      <w:r w:rsidRPr="000D6DE8">
        <w:rPr>
          <w:b w:val="0"/>
          <w:spacing w:val="0"/>
          <w:sz w:val="28"/>
          <w:szCs w:val="28"/>
        </w:rPr>
        <w:t>Учебные планы</w:t>
      </w:r>
      <w:r>
        <w:rPr>
          <w:b w:val="0"/>
          <w:sz w:val="28"/>
          <w:szCs w:val="28"/>
        </w:rPr>
        <w:t>.</w:t>
      </w:r>
    </w:p>
    <w:p w:rsidR="005C70B4" w:rsidRDefault="005C70B4" w:rsidP="005C70B4">
      <w:pPr>
        <w:pStyle w:val="10"/>
        <w:keepNext/>
        <w:keepLines/>
        <w:shd w:val="clear" w:color="auto" w:fill="auto"/>
        <w:spacing w:after="0" w:line="276" w:lineRule="auto"/>
        <w:ind w:right="30" w:firstLine="851"/>
        <w:jc w:val="center"/>
        <w:rPr>
          <w:sz w:val="28"/>
          <w:szCs w:val="28"/>
        </w:rPr>
      </w:pPr>
    </w:p>
    <w:p w:rsidR="005C70B4" w:rsidRPr="003C1720" w:rsidRDefault="005C70B4" w:rsidP="005C70B4">
      <w:pPr>
        <w:pStyle w:val="10"/>
        <w:keepNext/>
        <w:keepLines/>
        <w:shd w:val="clear" w:color="auto" w:fill="auto"/>
        <w:spacing w:after="0" w:line="276" w:lineRule="auto"/>
        <w:ind w:right="30" w:firstLine="851"/>
        <w:jc w:val="center"/>
        <w:rPr>
          <w:sz w:val="28"/>
          <w:szCs w:val="28"/>
        </w:rPr>
      </w:pPr>
    </w:p>
    <w:p w:rsidR="00297844" w:rsidRPr="005C70B4" w:rsidRDefault="00297844" w:rsidP="005C70B4">
      <w:pPr>
        <w:rPr>
          <w:rFonts w:ascii="Times New Roman" w:hAnsi="Times New Roman" w:cs="Times New Roman"/>
        </w:rPr>
      </w:pPr>
    </w:p>
    <w:sectPr w:rsidR="00297844" w:rsidRPr="005C70B4" w:rsidSect="0019643C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72F8" w:rsidRDefault="005272F8" w:rsidP="006C6488">
      <w:r>
        <w:separator/>
      </w:r>
    </w:p>
  </w:endnote>
  <w:endnote w:type="continuationSeparator" w:id="0">
    <w:p w:rsidR="005272F8" w:rsidRDefault="005272F8" w:rsidP="006C64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auto"/>
      </w:rPr>
      <w:id w:val="1695109951"/>
      <w:docPartObj>
        <w:docPartGallery w:val="Page Numbers (Bottom of Page)"/>
        <w:docPartUnique/>
      </w:docPartObj>
    </w:sdtPr>
    <w:sdtEndPr/>
    <w:sdtContent>
      <w:p w:rsidR="006C6488" w:rsidRDefault="0019643C">
        <w:pPr>
          <w:pStyle w:val="ad"/>
          <w:jc w:val="right"/>
        </w:pPr>
        <w:r>
          <w:fldChar w:fldCharType="begin"/>
        </w:r>
        <w:r w:rsidR="006C6488">
          <w:instrText>PAGE   \* MERGEFORMAT</w:instrText>
        </w:r>
        <w:r>
          <w:fldChar w:fldCharType="separate"/>
        </w:r>
        <w:r w:rsidR="007444B0">
          <w:rPr>
            <w:noProof/>
          </w:rPr>
          <w:t>2</w:t>
        </w:r>
        <w:r>
          <w:fldChar w:fldCharType="end"/>
        </w:r>
      </w:p>
    </w:sdtContent>
  </w:sdt>
  <w:p w:rsidR="006C6488" w:rsidRDefault="006C6488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72F8" w:rsidRDefault="005272F8" w:rsidP="006C6488">
      <w:r>
        <w:separator/>
      </w:r>
    </w:p>
  </w:footnote>
  <w:footnote w:type="continuationSeparator" w:id="0">
    <w:p w:rsidR="005272F8" w:rsidRDefault="005272F8" w:rsidP="006C64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5E8EE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3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5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5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5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5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5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3"/>
      <w:numFmt w:val="decimal"/>
      <w:lvlText w:val="%2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3"/>
      <w:numFmt w:val="decimal"/>
      <w:lvlText w:val="%2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3"/>
      <w:numFmt w:val="decimal"/>
      <w:lvlText w:val="%2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3"/>
      <w:numFmt w:val="decimal"/>
      <w:lvlText w:val="%2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3"/>
      <w:numFmt w:val="decimal"/>
      <w:lvlText w:val="%2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3"/>
      <w:numFmt w:val="decimal"/>
      <w:lvlText w:val="%2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3"/>
      <w:numFmt w:val="decimal"/>
      <w:lvlText w:val="%2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3"/>
      <w:numFmt w:val="decimal"/>
      <w:lvlText w:val="%2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upperLetter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upperLetter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upperLetter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upperLetter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upperLetter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upperLetter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upperLetter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upperLetter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3">
    <w:nsid w:val="00000007"/>
    <w:multiLevelType w:val="multilevel"/>
    <w:tmpl w:val="00000006"/>
    <w:lvl w:ilvl="0">
      <w:start w:val="2"/>
      <w:numFmt w:val="upp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upperLetter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2"/>
      <w:numFmt w:val="upperLetter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upperLetter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upperLetter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upperLetter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upperLetter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upperLetter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upperLetter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4">
    <w:nsid w:val="00000009"/>
    <w:multiLevelType w:val="multilevel"/>
    <w:tmpl w:val="00000008"/>
    <w:lvl w:ilvl="0">
      <w:start w:val="2"/>
      <w:numFmt w:val="upp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2"/>
      <w:numFmt w:val="upperLetter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upperLetter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upperLetter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upperLetter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upperLetter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upperLetter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upperLetter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upperLetter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5">
    <w:nsid w:val="0000000B"/>
    <w:multiLevelType w:val="multilevel"/>
    <w:tmpl w:val="0000000A"/>
    <w:lvl w:ilvl="0">
      <w:start w:val="2"/>
      <w:numFmt w:val="upp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upperLetter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upperLetter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2"/>
      <w:numFmt w:val="upperLetter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2"/>
      <w:numFmt w:val="upperLetter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2"/>
      <w:numFmt w:val="upperLetter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2"/>
      <w:numFmt w:val="upperLetter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2"/>
      <w:numFmt w:val="upperLetter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2"/>
      <w:numFmt w:val="upperLetter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6">
    <w:nsid w:val="0000000D"/>
    <w:multiLevelType w:val="multilevel"/>
    <w:tmpl w:val="0000000C"/>
    <w:lvl w:ilvl="0">
      <w:start w:val="1"/>
      <w:numFmt w:val="upp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upperLetter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2"/>
      <w:numFmt w:val="upperLetter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8"/>
      <w:numFmt w:val="upperLetter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2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upperLetter"/>
      <w:lvlText w:val="%6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upperLetter"/>
      <w:lvlText w:val="%6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upperLetter"/>
      <w:lvlText w:val="%6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upperLetter"/>
      <w:lvlText w:val="%6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7">
    <w:nsid w:val="02E77DE4"/>
    <w:multiLevelType w:val="hybridMultilevel"/>
    <w:tmpl w:val="B49073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03446BD2"/>
    <w:multiLevelType w:val="multilevel"/>
    <w:tmpl w:val="1C740962"/>
    <w:lvl w:ilvl="0">
      <w:start w:val="3"/>
      <w:numFmt w:val="decimal"/>
      <w:lvlText w:val="%1"/>
      <w:lvlJc w:val="left"/>
      <w:pPr>
        <w:ind w:left="390" w:hanging="390"/>
      </w:pPr>
      <w:rPr>
        <w:rFonts w:cs="Times New Roman" w:hint="default"/>
      </w:rPr>
    </w:lvl>
    <w:lvl w:ilvl="1">
      <w:start w:val="4"/>
      <w:numFmt w:val="decimal"/>
      <w:lvlText w:val="%1-%2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ind w:left="8968" w:hanging="2160"/>
      </w:pPr>
      <w:rPr>
        <w:rFonts w:cs="Times New Roman" w:hint="default"/>
      </w:rPr>
    </w:lvl>
  </w:abstractNum>
  <w:abstractNum w:abstractNumId="9">
    <w:nsid w:val="06F774A5"/>
    <w:multiLevelType w:val="hybridMultilevel"/>
    <w:tmpl w:val="444EF8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F7E07A8"/>
    <w:multiLevelType w:val="multilevel"/>
    <w:tmpl w:val="AADEACB8"/>
    <w:lvl w:ilvl="0">
      <w:start w:val="4"/>
      <w:numFmt w:val="decimal"/>
      <w:lvlText w:val="%1"/>
      <w:lvlJc w:val="left"/>
      <w:pPr>
        <w:ind w:left="390" w:hanging="390"/>
      </w:pPr>
      <w:rPr>
        <w:rFonts w:cs="Times New Roman" w:hint="default"/>
      </w:rPr>
    </w:lvl>
    <w:lvl w:ilvl="1">
      <w:start w:val="5"/>
      <w:numFmt w:val="decimal"/>
      <w:lvlText w:val="%1-%2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ind w:left="8968" w:hanging="2160"/>
      </w:pPr>
      <w:rPr>
        <w:rFonts w:cs="Times New Roman" w:hint="default"/>
      </w:rPr>
    </w:lvl>
  </w:abstractNum>
  <w:abstractNum w:abstractNumId="11">
    <w:nsid w:val="11E9487F"/>
    <w:multiLevelType w:val="hybridMultilevel"/>
    <w:tmpl w:val="5D32A3E2"/>
    <w:lvl w:ilvl="0" w:tplc="153E3B90">
      <w:start w:val="4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1D1E2EBF"/>
    <w:multiLevelType w:val="hybridMultilevel"/>
    <w:tmpl w:val="3F38AF34"/>
    <w:lvl w:ilvl="0" w:tplc="34F404B8">
      <w:start w:val="2"/>
      <w:numFmt w:val="decimal"/>
      <w:lvlText w:val="%1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3">
    <w:nsid w:val="23FC2E5E"/>
    <w:multiLevelType w:val="hybridMultilevel"/>
    <w:tmpl w:val="0466FC08"/>
    <w:lvl w:ilvl="0" w:tplc="53F69C70">
      <w:start w:val="2"/>
      <w:numFmt w:val="decimal"/>
      <w:lvlText w:val="%1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4">
    <w:nsid w:val="26925F48"/>
    <w:multiLevelType w:val="hybridMultilevel"/>
    <w:tmpl w:val="9514CB4E"/>
    <w:lvl w:ilvl="0" w:tplc="A50E8248">
      <w:start w:val="2"/>
      <w:numFmt w:val="decimal"/>
      <w:lvlText w:val="%1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5">
    <w:nsid w:val="269604BA"/>
    <w:multiLevelType w:val="hybridMultilevel"/>
    <w:tmpl w:val="9702BB44"/>
    <w:lvl w:ilvl="0" w:tplc="BF1E9AD8">
      <w:start w:val="3"/>
      <w:numFmt w:val="decimal"/>
      <w:lvlText w:val="%1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A7C0F67"/>
    <w:multiLevelType w:val="hybridMultilevel"/>
    <w:tmpl w:val="CE6C7B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AD87620"/>
    <w:multiLevelType w:val="hybridMultilevel"/>
    <w:tmpl w:val="B48C057C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B0369C9"/>
    <w:multiLevelType w:val="hybridMultilevel"/>
    <w:tmpl w:val="06EE18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1D92600"/>
    <w:multiLevelType w:val="hybridMultilevel"/>
    <w:tmpl w:val="BE36D4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5C7E18">
      <w:start w:val="1"/>
      <w:numFmt w:val="bullet"/>
      <w:lvlText w:val=""/>
      <w:lvlJc w:val="left"/>
      <w:pPr>
        <w:tabs>
          <w:tab w:val="num" w:pos="964"/>
        </w:tabs>
        <w:ind w:left="964" w:hanging="964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335720B"/>
    <w:multiLevelType w:val="hybridMultilevel"/>
    <w:tmpl w:val="A28A18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8E354E0"/>
    <w:multiLevelType w:val="hybridMultilevel"/>
    <w:tmpl w:val="CE6C7BAA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D206C36"/>
    <w:multiLevelType w:val="hybridMultilevel"/>
    <w:tmpl w:val="20CC80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FE2FF2"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8F01386"/>
    <w:multiLevelType w:val="hybridMultilevel"/>
    <w:tmpl w:val="1B644B2C"/>
    <w:lvl w:ilvl="0" w:tplc="E28E07CA">
      <w:start w:val="2"/>
      <w:numFmt w:val="decimal"/>
      <w:lvlText w:val="%1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4">
    <w:nsid w:val="6BFE3410"/>
    <w:multiLevelType w:val="multilevel"/>
    <w:tmpl w:val="F71456A0"/>
    <w:lvl w:ilvl="0">
      <w:start w:val="2"/>
      <w:numFmt w:val="decimal"/>
      <w:lvlText w:val="%1"/>
      <w:lvlJc w:val="left"/>
      <w:pPr>
        <w:ind w:left="390" w:hanging="390"/>
      </w:pPr>
      <w:rPr>
        <w:rFonts w:cs="Times New Roman" w:hint="default"/>
      </w:rPr>
    </w:lvl>
    <w:lvl w:ilvl="1">
      <w:start w:val="3"/>
      <w:numFmt w:val="decimal"/>
      <w:lvlText w:val="%1-%2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ind w:left="8968" w:hanging="2160"/>
      </w:pPr>
      <w:rPr>
        <w:rFonts w:cs="Times New Roman" w:hint="default"/>
      </w:rPr>
    </w:lvl>
  </w:abstractNum>
  <w:abstractNum w:abstractNumId="25">
    <w:nsid w:val="6DE374D4"/>
    <w:multiLevelType w:val="hybridMultilevel"/>
    <w:tmpl w:val="ADAE8096"/>
    <w:lvl w:ilvl="0" w:tplc="4030E0FC">
      <w:start w:val="2"/>
      <w:numFmt w:val="decimal"/>
      <w:lvlText w:val="%1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6">
    <w:nsid w:val="7198174D"/>
    <w:multiLevelType w:val="hybridMultilevel"/>
    <w:tmpl w:val="041AC84C"/>
    <w:lvl w:ilvl="0" w:tplc="ACC0EEDC">
      <w:start w:val="1"/>
      <w:numFmt w:val="upperRoman"/>
      <w:lvlText w:val="%1."/>
      <w:lvlJc w:val="left"/>
      <w:pPr>
        <w:ind w:left="1571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7">
    <w:nsid w:val="76660030"/>
    <w:multiLevelType w:val="hybridMultilevel"/>
    <w:tmpl w:val="CF5E08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E4411D0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9B5671E"/>
    <w:multiLevelType w:val="hybridMultilevel"/>
    <w:tmpl w:val="6E0C2016"/>
    <w:lvl w:ilvl="0" w:tplc="04190001">
      <w:start w:val="1"/>
      <w:numFmt w:val="bullet"/>
      <w:lvlText w:val=""/>
      <w:lvlJc w:val="left"/>
      <w:pPr>
        <w:tabs>
          <w:tab w:val="num" w:pos="945"/>
        </w:tabs>
        <w:ind w:left="9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29">
    <w:nsid w:val="7E612D18"/>
    <w:multiLevelType w:val="hybridMultilevel"/>
    <w:tmpl w:val="94EEE1C4"/>
    <w:lvl w:ilvl="0" w:tplc="EC3416BC">
      <w:start w:val="2"/>
      <w:numFmt w:val="decimal"/>
      <w:lvlText w:val="%1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29"/>
  </w:num>
  <w:num w:numId="9">
    <w:abstractNumId w:val="10"/>
  </w:num>
  <w:num w:numId="10">
    <w:abstractNumId w:val="25"/>
  </w:num>
  <w:num w:numId="11">
    <w:abstractNumId w:val="14"/>
  </w:num>
  <w:num w:numId="12">
    <w:abstractNumId w:val="24"/>
  </w:num>
  <w:num w:numId="13">
    <w:abstractNumId w:val="19"/>
  </w:num>
  <w:num w:numId="14">
    <w:abstractNumId w:val="27"/>
  </w:num>
  <w:num w:numId="15">
    <w:abstractNumId w:val="22"/>
  </w:num>
  <w:num w:numId="16">
    <w:abstractNumId w:val="28"/>
  </w:num>
  <w:num w:numId="17">
    <w:abstractNumId w:val="8"/>
  </w:num>
  <w:num w:numId="18">
    <w:abstractNumId w:val="10"/>
    <w:lvlOverride w:ilvl="0">
      <w:startOverride w:val="4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</w:num>
  <w:num w:numId="20">
    <w:abstractNumId w:val="20"/>
  </w:num>
  <w:num w:numId="21">
    <w:abstractNumId w:val="12"/>
  </w:num>
  <w:num w:numId="22">
    <w:abstractNumId w:val="13"/>
  </w:num>
  <w:num w:numId="23">
    <w:abstractNumId w:val="23"/>
  </w:num>
  <w:num w:numId="24">
    <w:abstractNumId w:val="7"/>
  </w:num>
  <w:num w:numId="25">
    <w:abstractNumId w:val="9"/>
  </w:num>
  <w:num w:numId="26">
    <w:abstractNumId w:val="21"/>
  </w:num>
  <w:num w:numId="27">
    <w:abstractNumId w:val="16"/>
  </w:num>
  <w:num w:numId="28">
    <w:abstractNumId w:val="26"/>
  </w:num>
  <w:num w:numId="29">
    <w:abstractNumId w:val="15"/>
  </w:num>
  <w:num w:numId="30">
    <w:abstractNumId w:val="11"/>
  </w:num>
  <w:num w:numId="3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C70B4"/>
    <w:rsid w:val="000707B0"/>
    <w:rsid w:val="000F1E90"/>
    <w:rsid w:val="001642C0"/>
    <w:rsid w:val="00184A27"/>
    <w:rsid w:val="0019643C"/>
    <w:rsid w:val="0020723A"/>
    <w:rsid w:val="00215A38"/>
    <w:rsid w:val="00261114"/>
    <w:rsid w:val="00297844"/>
    <w:rsid w:val="002F6C20"/>
    <w:rsid w:val="003821FC"/>
    <w:rsid w:val="003A4C4C"/>
    <w:rsid w:val="00437D16"/>
    <w:rsid w:val="00470FAC"/>
    <w:rsid w:val="004D692D"/>
    <w:rsid w:val="005272F8"/>
    <w:rsid w:val="00532BCA"/>
    <w:rsid w:val="005347C0"/>
    <w:rsid w:val="005C70B4"/>
    <w:rsid w:val="00656FEA"/>
    <w:rsid w:val="006C6488"/>
    <w:rsid w:val="006E7076"/>
    <w:rsid w:val="00713509"/>
    <w:rsid w:val="007444B0"/>
    <w:rsid w:val="00807BE1"/>
    <w:rsid w:val="00807F2A"/>
    <w:rsid w:val="00975B1F"/>
    <w:rsid w:val="009A55FF"/>
    <w:rsid w:val="009F2F3A"/>
    <w:rsid w:val="00A07A94"/>
    <w:rsid w:val="00A575BC"/>
    <w:rsid w:val="00A70B24"/>
    <w:rsid w:val="00B93F62"/>
    <w:rsid w:val="00BE4A6D"/>
    <w:rsid w:val="00CC78C6"/>
    <w:rsid w:val="00D02326"/>
    <w:rsid w:val="00D927D7"/>
    <w:rsid w:val="00DA5D0E"/>
    <w:rsid w:val="00DB1164"/>
    <w:rsid w:val="00DE7ED0"/>
    <w:rsid w:val="00E00D81"/>
    <w:rsid w:val="00E72887"/>
    <w:rsid w:val="00EA5C82"/>
    <w:rsid w:val="00F17DFB"/>
    <w:rsid w:val="00F927DA"/>
    <w:rsid w:val="00FB2F52"/>
    <w:rsid w:val="00FB7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0B4"/>
    <w:pPr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5C70B4"/>
    <w:rPr>
      <w:rFonts w:cs="Times New Roman"/>
      <w:color w:val="0066CC"/>
      <w:u w:val="single"/>
    </w:rPr>
  </w:style>
  <w:style w:type="character" w:customStyle="1" w:styleId="1">
    <w:name w:val="Заголовок №1_"/>
    <w:link w:val="10"/>
    <w:uiPriority w:val="99"/>
    <w:locked/>
    <w:rsid w:val="005C70B4"/>
    <w:rPr>
      <w:rFonts w:ascii="Times New Roman" w:hAnsi="Times New Roman"/>
      <w:b/>
      <w:spacing w:val="10"/>
      <w:sz w:val="25"/>
      <w:shd w:val="clear" w:color="auto" w:fill="FFFFFF"/>
    </w:rPr>
  </w:style>
  <w:style w:type="character" w:customStyle="1" w:styleId="100">
    <w:name w:val="Основной текст Знак10"/>
    <w:uiPriority w:val="99"/>
    <w:semiHidden/>
    <w:rsid w:val="005C70B4"/>
    <w:rPr>
      <w:color w:val="000000"/>
    </w:rPr>
  </w:style>
  <w:style w:type="character" w:customStyle="1" w:styleId="2">
    <w:name w:val="Основной текст (2)_"/>
    <w:link w:val="20"/>
    <w:uiPriority w:val="99"/>
    <w:locked/>
    <w:rsid w:val="005C70B4"/>
    <w:rPr>
      <w:rFonts w:ascii="Times New Roman" w:hAnsi="Times New Roman"/>
      <w:b/>
      <w:sz w:val="21"/>
      <w:shd w:val="clear" w:color="auto" w:fill="FFFFFF"/>
    </w:rPr>
  </w:style>
  <w:style w:type="character" w:customStyle="1" w:styleId="-1pt">
    <w:name w:val="Основной текст + Интервал -1 pt"/>
    <w:uiPriority w:val="99"/>
    <w:rsid w:val="005C70B4"/>
    <w:rPr>
      <w:rFonts w:ascii="Times New Roman" w:hAnsi="Times New Roman"/>
      <w:color w:val="000000"/>
      <w:spacing w:val="-20"/>
      <w:sz w:val="21"/>
      <w:lang w:val="en-US" w:eastAsia="en-US"/>
    </w:rPr>
  </w:style>
  <w:style w:type="character" w:customStyle="1" w:styleId="3">
    <w:name w:val="Основной текст (3)_"/>
    <w:link w:val="30"/>
    <w:uiPriority w:val="99"/>
    <w:locked/>
    <w:rsid w:val="005C70B4"/>
    <w:rPr>
      <w:rFonts w:ascii="Times New Roman" w:hAnsi="Times New Roman"/>
      <w:b/>
      <w:spacing w:val="10"/>
      <w:sz w:val="25"/>
      <w:shd w:val="clear" w:color="auto" w:fill="FFFFFF"/>
    </w:rPr>
  </w:style>
  <w:style w:type="character" w:customStyle="1" w:styleId="12">
    <w:name w:val="Основной текст + 12"/>
    <w:aliases w:val="5 pt,Полужирный,Интервал 0 pt"/>
    <w:uiPriority w:val="99"/>
    <w:rsid w:val="005C70B4"/>
    <w:rPr>
      <w:rFonts w:ascii="Times New Roman" w:hAnsi="Times New Roman"/>
      <w:b/>
      <w:color w:val="000000"/>
      <w:spacing w:val="10"/>
      <w:sz w:val="25"/>
    </w:rPr>
  </w:style>
  <w:style w:type="paragraph" w:customStyle="1" w:styleId="10">
    <w:name w:val="Заголовок №1"/>
    <w:basedOn w:val="a"/>
    <w:link w:val="1"/>
    <w:uiPriority w:val="99"/>
    <w:rsid w:val="005C70B4"/>
    <w:pPr>
      <w:shd w:val="clear" w:color="auto" w:fill="FFFFFF"/>
      <w:spacing w:after="360" w:line="240" w:lineRule="atLeast"/>
      <w:ind w:hanging="1740"/>
      <w:outlineLvl w:val="0"/>
    </w:pPr>
    <w:rPr>
      <w:rFonts w:ascii="Times New Roman" w:eastAsiaTheme="minorHAnsi" w:hAnsi="Times New Roman" w:cstheme="minorBidi"/>
      <w:b/>
      <w:color w:val="auto"/>
      <w:spacing w:val="10"/>
      <w:sz w:val="25"/>
      <w:szCs w:val="22"/>
      <w:lang w:eastAsia="en-US"/>
    </w:rPr>
  </w:style>
  <w:style w:type="paragraph" w:styleId="a4">
    <w:name w:val="Body Text"/>
    <w:basedOn w:val="a"/>
    <w:link w:val="a5"/>
    <w:uiPriority w:val="99"/>
    <w:rsid w:val="005C70B4"/>
    <w:pPr>
      <w:shd w:val="clear" w:color="auto" w:fill="FFFFFF"/>
      <w:spacing w:before="360" w:after="660" w:line="278" w:lineRule="exact"/>
      <w:ind w:hanging="1740"/>
    </w:pPr>
    <w:rPr>
      <w:rFonts w:ascii="Times New Roman" w:hAnsi="Times New Roman" w:cs="Times New Roman"/>
      <w:color w:val="auto"/>
      <w:sz w:val="21"/>
      <w:szCs w:val="21"/>
    </w:rPr>
  </w:style>
  <w:style w:type="character" w:customStyle="1" w:styleId="a5">
    <w:name w:val="Основной текст Знак"/>
    <w:basedOn w:val="a0"/>
    <w:link w:val="a4"/>
    <w:uiPriority w:val="99"/>
    <w:rsid w:val="005C70B4"/>
    <w:rPr>
      <w:rFonts w:ascii="Times New Roman" w:eastAsia="Times New Roman" w:hAnsi="Times New Roman" w:cs="Times New Roman"/>
      <w:sz w:val="21"/>
      <w:szCs w:val="21"/>
      <w:shd w:val="clear" w:color="auto" w:fill="FFFFFF"/>
      <w:lang w:eastAsia="ru-RU"/>
    </w:rPr>
  </w:style>
  <w:style w:type="character" w:customStyle="1" w:styleId="9">
    <w:name w:val="Основной текст Знак9"/>
    <w:uiPriority w:val="99"/>
    <w:semiHidden/>
    <w:rsid w:val="005C70B4"/>
    <w:rPr>
      <w:color w:val="000000"/>
    </w:rPr>
  </w:style>
  <w:style w:type="character" w:customStyle="1" w:styleId="8">
    <w:name w:val="Основной текст Знак8"/>
    <w:uiPriority w:val="99"/>
    <w:semiHidden/>
    <w:rsid w:val="005C70B4"/>
    <w:rPr>
      <w:color w:val="000000"/>
    </w:rPr>
  </w:style>
  <w:style w:type="character" w:customStyle="1" w:styleId="7">
    <w:name w:val="Основной текст Знак7"/>
    <w:uiPriority w:val="99"/>
    <w:semiHidden/>
    <w:rsid w:val="005C70B4"/>
    <w:rPr>
      <w:color w:val="000000"/>
    </w:rPr>
  </w:style>
  <w:style w:type="character" w:customStyle="1" w:styleId="6">
    <w:name w:val="Основной текст Знак6"/>
    <w:uiPriority w:val="99"/>
    <w:semiHidden/>
    <w:rsid w:val="005C70B4"/>
    <w:rPr>
      <w:color w:val="000000"/>
    </w:rPr>
  </w:style>
  <w:style w:type="character" w:customStyle="1" w:styleId="5">
    <w:name w:val="Основной текст Знак5"/>
    <w:uiPriority w:val="99"/>
    <w:semiHidden/>
    <w:rsid w:val="005C70B4"/>
    <w:rPr>
      <w:color w:val="000000"/>
    </w:rPr>
  </w:style>
  <w:style w:type="character" w:customStyle="1" w:styleId="4">
    <w:name w:val="Основной текст Знак4"/>
    <w:uiPriority w:val="99"/>
    <w:semiHidden/>
    <w:rsid w:val="005C70B4"/>
    <w:rPr>
      <w:color w:val="000000"/>
    </w:rPr>
  </w:style>
  <w:style w:type="character" w:customStyle="1" w:styleId="31">
    <w:name w:val="Основной текст Знак3"/>
    <w:uiPriority w:val="99"/>
    <w:semiHidden/>
    <w:rsid w:val="005C70B4"/>
    <w:rPr>
      <w:color w:val="000000"/>
    </w:rPr>
  </w:style>
  <w:style w:type="character" w:customStyle="1" w:styleId="21">
    <w:name w:val="Основной текст Знак2"/>
    <w:uiPriority w:val="99"/>
    <w:semiHidden/>
    <w:rsid w:val="005C70B4"/>
    <w:rPr>
      <w:color w:val="000000"/>
    </w:rPr>
  </w:style>
  <w:style w:type="paragraph" w:customStyle="1" w:styleId="20">
    <w:name w:val="Основной текст (2)"/>
    <w:basedOn w:val="a"/>
    <w:link w:val="2"/>
    <w:uiPriority w:val="99"/>
    <w:rsid w:val="005C70B4"/>
    <w:pPr>
      <w:shd w:val="clear" w:color="auto" w:fill="FFFFFF"/>
      <w:spacing w:before="480" w:after="660" w:line="240" w:lineRule="atLeast"/>
    </w:pPr>
    <w:rPr>
      <w:rFonts w:ascii="Times New Roman" w:eastAsiaTheme="minorHAnsi" w:hAnsi="Times New Roman" w:cstheme="minorBidi"/>
      <w:b/>
      <w:color w:val="auto"/>
      <w:sz w:val="21"/>
      <w:szCs w:val="22"/>
      <w:lang w:eastAsia="en-US"/>
    </w:rPr>
  </w:style>
  <w:style w:type="paragraph" w:customStyle="1" w:styleId="30">
    <w:name w:val="Основной текст (3)"/>
    <w:basedOn w:val="a"/>
    <w:link w:val="3"/>
    <w:uiPriority w:val="99"/>
    <w:rsid w:val="005C70B4"/>
    <w:pPr>
      <w:shd w:val="clear" w:color="auto" w:fill="FFFFFF"/>
      <w:spacing w:before="1020" w:after="900" w:line="240" w:lineRule="atLeast"/>
    </w:pPr>
    <w:rPr>
      <w:rFonts w:ascii="Times New Roman" w:eastAsiaTheme="minorHAnsi" w:hAnsi="Times New Roman" w:cstheme="minorBidi"/>
      <w:b/>
      <w:color w:val="auto"/>
      <w:spacing w:val="10"/>
      <w:sz w:val="25"/>
      <w:szCs w:val="22"/>
      <w:lang w:eastAsia="en-US"/>
    </w:rPr>
  </w:style>
  <w:style w:type="paragraph" w:styleId="a6">
    <w:name w:val="footnote text"/>
    <w:basedOn w:val="a"/>
    <w:link w:val="a7"/>
    <w:uiPriority w:val="99"/>
    <w:semiHidden/>
    <w:rsid w:val="005C70B4"/>
    <w:rPr>
      <w:rFonts w:ascii="Times New Roman" w:hAnsi="Times New Roman" w:cs="Times New Roman"/>
      <w:color w:val="auto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5C70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rsid w:val="005C70B4"/>
    <w:rPr>
      <w:rFonts w:cs="Times New Roman"/>
      <w:vertAlign w:val="superscript"/>
    </w:rPr>
  </w:style>
  <w:style w:type="character" w:customStyle="1" w:styleId="7pt">
    <w:name w:val="Основной текст + Интервал 7 pt"/>
    <w:uiPriority w:val="99"/>
    <w:rsid w:val="005C70B4"/>
    <w:rPr>
      <w:rFonts w:ascii="Times New Roman" w:hAnsi="Times New Roman"/>
      <w:color w:val="000000"/>
      <w:spacing w:val="140"/>
      <w:sz w:val="21"/>
    </w:rPr>
  </w:style>
  <w:style w:type="paragraph" w:styleId="a9">
    <w:name w:val="Balloon Text"/>
    <w:basedOn w:val="a"/>
    <w:link w:val="aa"/>
    <w:uiPriority w:val="99"/>
    <w:semiHidden/>
    <w:unhideWhenUsed/>
    <w:rsid w:val="005C70B4"/>
    <w:rPr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C70B4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5C70B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C70B4"/>
    <w:rPr>
      <w:rFonts w:ascii="Tahoma" w:eastAsia="Times New Roman" w:hAnsi="Tahoma" w:cs="Tahoma"/>
      <w:color w:val="000000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5C70B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C70B4"/>
    <w:rPr>
      <w:rFonts w:ascii="Tahoma" w:eastAsia="Times New Roman" w:hAnsi="Tahoma" w:cs="Tahoma"/>
      <w:color w:val="000000"/>
      <w:sz w:val="24"/>
      <w:szCs w:val="24"/>
      <w:lang w:eastAsia="ru-RU"/>
    </w:rPr>
  </w:style>
  <w:style w:type="paragraph" w:styleId="af">
    <w:name w:val="Normal (Web)"/>
    <w:aliases w:val="Обычный (Web)"/>
    <w:basedOn w:val="a"/>
    <w:uiPriority w:val="99"/>
    <w:semiHidden/>
    <w:unhideWhenUsed/>
    <w:rsid w:val="005C70B4"/>
    <w:pPr>
      <w:overflowPunct w:val="0"/>
      <w:autoSpaceDE w:val="0"/>
      <w:autoSpaceDN w:val="0"/>
      <w:adjustRightInd w:val="0"/>
      <w:spacing w:before="100" w:after="100"/>
    </w:pPr>
    <w:rPr>
      <w:rFonts w:ascii="Times New Roman" w:hAnsi="Times New Roman" w:cs="Times New Roman"/>
      <w:color w:val="auto"/>
      <w:sz w:val="28"/>
      <w:szCs w:val="20"/>
      <w:lang w:val="en-US" w:eastAsia="en-US"/>
    </w:rPr>
  </w:style>
  <w:style w:type="character" w:customStyle="1" w:styleId="FontStyle16">
    <w:name w:val="Font Style16"/>
    <w:rsid w:val="005C70B4"/>
    <w:rPr>
      <w:rFonts w:ascii="Times New Roman" w:hAnsi="Times New Roman"/>
      <w:sz w:val="24"/>
    </w:rPr>
  </w:style>
  <w:style w:type="paragraph" w:customStyle="1" w:styleId="Style10">
    <w:name w:val="Style10"/>
    <w:basedOn w:val="a"/>
    <w:rsid w:val="005C70B4"/>
    <w:pPr>
      <w:widowControl w:val="0"/>
      <w:autoSpaceDE w:val="0"/>
      <w:autoSpaceDN w:val="0"/>
      <w:adjustRightInd w:val="0"/>
      <w:spacing w:line="243" w:lineRule="exact"/>
      <w:ind w:firstLine="576"/>
      <w:jc w:val="both"/>
    </w:pPr>
    <w:rPr>
      <w:rFonts w:ascii="Times New Roman" w:hAnsi="Times New Roman" w:cs="Times New Roman"/>
      <w:color w:val="auto"/>
    </w:rPr>
  </w:style>
  <w:style w:type="paragraph" w:customStyle="1" w:styleId="Style18">
    <w:name w:val="Style18"/>
    <w:basedOn w:val="a"/>
    <w:rsid w:val="005C70B4"/>
    <w:pPr>
      <w:widowControl w:val="0"/>
      <w:autoSpaceDE w:val="0"/>
      <w:autoSpaceDN w:val="0"/>
      <w:adjustRightInd w:val="0"/>
      <w:spacing w:line="317" w:lineRule="exact"/>
      <w:jc w:val="center"/>
    </w:pPr>
    <w:rPr>
      <w:rFonts w:ascii="Times New Roman" w:hAnsi="Times New Roman" w:cs="Times New Roman"/>
      <w:color w:val="auto"/>
    </w:rPr>
  </w:style>
  <w:style w:type="character" w:customStyle="1" w:styleId="FontStyle36">
    <w:name w:val="Font Style36"/>
    <w:rsid w:val="005C70B4"/>
    <w:rPr>
      <w:rFonts w:ascii="Times New Roman" w:hAnsi="Times New Roman"/>
      <w:b/>
      <w:sz w:val="26"/>
    </w:rPr>
  </w:style>
  <w:style w:type="character" w:customStyle="1" w:styleId="FontStyle37">
    <w:name w:val="Font Style37"/>
    <w:rsid w:val="005C70B4"/>
    <w:rPr>
      <w:rFonts w:ascii="Times New Roman" w:hAnsi="Times New Roman"/>
      <w:spacing w:val="10"/>
      <w:sz w:val="18"/>
    </w:rPr>
  </w:style>
  <w:style w:type="paragraph" w:styleId="af0">
    <w:name w:val="Body Text Indent"/>
    <w:basedOn w:val="a"/>
    <w:link w:val="af1"/>
    <w:uiPriority w:val="99"/>
    <w:unhideWhenUsed/>
    <w:rsid w:val="005C70B4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rsid w:val="005C70B4"/>
    <w:rPr>
      <w:rFonts w:ascii="Tahoma" w:eastAsia="Times New Roman" w:hAnsi="Tahoma" w:cs="Tahoma"/>
      <w:color w:val="000000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5C70B4"/>
    <w:pPr>
      <w:widowControl w:val="0"/>
      <w:autoSpaceDE w:val="0"/>
      <w:autoSpaceDN w:val="0"/>
      <w:adjustRightInd w:val="0"/>
      <w:spacing w:line="214" w:lineRule="exact"/>
    </w:pPr>
    <w:rPr>
      <w:rFonts w:ascii="Times New Roman" w:hAnsi="Times New Roman" w:cs="Times New Roman"/>
      <w:color w:val="auto"/>
    </w:rPr>
  </w:style>
  <w:style w:type="character" w:customStyle="1" w:styleId="FontStyle129">
    <w:name w:val="Font Style129"/>
    <w:uiPriority w:val="99"/>
    <w:rsid w:val="005C70B4"/>
    <w:rPr>
      <w:rFonts w:ascii="Times New Roman" w:hAnsi="Times New Roman"/>
      <w:sz w:val="20"/>
    </w:rPr>
  </w:style>
  <w:style w:type="paragraph" w:customStyle="1" w:styleId="Style7">
    <w:name w:val="Style7"/>
    <w:basedOn w:val="a"/>
    <w:rsid w:val="005C70B4"/>
    <w:pPr>
      <w:widowControl w:val="0"/>
      <w:autoSpaceDE w:val="0"/>
      <w:autoSpaceDN w:val="0"/>
      <w:adjustRightInd w:val="0"/>
      <w:spacing w:line="240" w:lineRule="exact"/>
      <w:ind w:firstLine="586"/>
      <w:jc w:val="both"/>
    </w:pPr>
    <w:rPr>
      <w:rFonts w:ascii="Bookman Old Style" w:hAnsi="Bookman Old Style" w:cs="Times New Roman"/>
      <w:color w:val="auto"/>
    </w:rPr>
  </w:style>
  <w:style w:type="paragraph" w:customStyle="1" w:styleId="Style27">
    <w:name w:val="Style27"/>
    <w:basedOn w:val="a"/>
    <w:rsid w:val="005C70B4"/>
    <w:pPr>
      <w:widowControl w:val="0"/>
      <w:autoSpaceDE w:val="0"/>
      <w:autoSpaceDN w:val="0"/>
      <w:adjustRightInd w:val="0"/>
      <w:spacing w:line="240" w:lineRule="exact"/>
      <w:ind w:hanging="528"/>
    </w:pPr>
    <w:rPr>
      <w:rFonts w:ascii="Bookman Old Style" w:hAnsi="Bookman Old Style" w:cs="Times New Roman"/>
      <w:color w:val="auto"/>
    </w:rPr>
  </w:style>
  <w:style w:type="character" w:customStyle="1" w:styleId="FontStyle43">
    <w:name w:val="Font Style43"/>
    <w:rsid w:val="005C70B4"/>
    <w:rPr>
      <w:rFonts w:ascii="Bookman Old Style" w:hAnsi="Bookman Old Style"/>
      <w:spacing w:val="20"/>
      <w:sz w:val="16"/>
    </w:rPr>
  </w:style>
  <w:style w:type="paragraph" w:styleId="af2">
    <w:name w:val="List Paragraph"/>
    <w:basedOn w:val="a"/>
    <w:uiPriority w:val="34"/>
    <w:qFormat/>
    <w:rsid w:val="005C70B4"/>
    <w:pPr>
      <w:spacing w:after="200" w:line="276" w:lineRule="auto"/>
      <w:ind w:left="720"/>
      <w:contextualSpacing/>
    </w:pPr>
    <w:rPr>
      <w:rFonts w:ascii="Calibri" w:hAnsi="Calibri" w:cs="Times New Roman"/>
      <w:color w:val="auto"/>
      <w:sz w:val="22"/>
      <w:szCs w:val="22"/>
    </w:rPr>
  </w:style>
  <w:style w:type="table" w:styleId="af3">
    <w:name w:val="Table Grid"/>
    <w:basedOn w:val="a1"/>
    <w:uiPriority w:val="59"/>
    <w:rsid w:val="005C70B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Title"/>
    <w:basedOn w:val="a"/>
    <w:next w:val="a4"/>
    <w:link w:val="af5"/>
    <w:uiPriority w:val="10"/>
    <w:rsid w:val="005C70B4"/>
    <w:pPr>
      <w:shd w:val="clear" w:color="auto" w:fill="FFFFFF"/>
      <w:ind w:left="110" w:right="-6"/>
      <w:jc w:val="center"/>
    </w:pPr>
    <w:rPr>
      <w:rFonts w:ascii="Times New Roman" w:hAnsi="Times New Roman" w:cs="Times New Roman"/>
      <w:b/>
      <w:bCs/>
      <w:spacing w:val="-9"/>
      <w:szCs w:val="18"/>
      <w:lang w:eastAsia="zh-CN"/>
    </w:rPr>
  </w:style>
  <w:style w:type="character" w:customStyle="1" w:styleId="af5">
    <w:name w:val="Название Знак"/>
    <w:basedOn w:val="a0"/>
    <w:link w:val="af4"/>
    <w:uiPriority w:val="10"/>
    <w:rsid w:val="005C70B4"/>
    <w:rPr>
      <w:rFonts w:ascii="Times New Roman" w:eastAsia="Times New Roman" w:hAnsi="Times New Roman" w:cs="Times New Roman"/>
      <w:b/>
      <w:bCs/>
      <w:color w:val="000000"/>
      <w:spacing w:val="-9"/>
      <w:sz w:val="24"/>
      <w:szCs w:val="18"/>
      <w:shd w:val="clear" w:color="auto" w:fill="FFFFFF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0B4"/>
    <w:pPr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5C70B4"/>
    <w:rPr>
      <w:rFonts w:cs="Times New Roman"/>
      <w:color w:val="0066CC"/>
      <w:u w:val="single"/>
    </w:rPr>
  </w:style>
  <w:style w:type="character" w:customStyle="1" w:styleId="1">
    <w:name w:val="Заголовок №1_"/>
    <w:link w:val="10"/>
    <w:uiPriority w:val="99"/>
    <w:locked/>
    <w:rsid w:val="005C70B4"/>
    <w:rPr>
      <w:rFonts w:ascii="Times New Roman" w:hAnsi="Times New Roman"/>
      <w:b/>
      <w:spacing w:val="10"/>
      <w:sz w:val="25"/>
      <w:shd w:val="clear" w:color="auto" w:fill="FFFFFF"/>
    </w:rPr>
  </w:style>
  <w:style w:type="character" w:customStyle="1" w:styleId="100">
    <w:name w:val="Основной текст Знак10"/>
    <w:uiPriority w:val="99"/>
    <w:semiHidden/>
    <w:rsid w:val="005C70B4"/>
    <w:rPr>
      <w:color w:val="000000"/>
    </w:rPr>
  </w:style>
  <w:style w:type="character" w:customStyle="1" w:styleId="2">
    <w:name w:val="Основной текст (2)_"/>
    <w:link w:val="20"/>
    <w:uiPriority w:val="99"/>
    <w:locked/>
    <w:rsid w:val="005C70B4"/>
    <w:rPr>
      <w:rFonts w:ascii="Times New Roman" w:hAnsi="Times New Roman"/>
      <w:b/>
      <w:sz w:val="21"/>
      <w:shd w:val="clear" w:color="auto" w:fill="FFFFFF"/>
    </w:rPr>
  </w:style>
  <w:style w:type="character" w:customStyle="1" w:styleId="-1pt">
    <w:name w:val="Основной текст + Интервал -1 pt"/>
    <w:uiPriority w:val="99"/>
    <w:rsid w:val="005C70B4"/>
    <w:rPr>
      <w:rFonts w:ascii="Times New Roman" w:hAnsi="Times New Roman"/>
      <w:color w:val="000000"/>
      <w:spacing w:val="-20"/>
      <w:sz w:val="21"/>
      <w:lang w:val="en-US" w:eastAsia="en-US"/>
    </w:rPr>
  </w:style>
  <w:style w:type="character" w:customStyle="1" w:styleId="3">
    <w:name w:val="Основной текст (3)_"/>
    <w:link w:val="30"/>
    <w:uiPriority w:val="99"/>
    <w:locked/>
    <w:rsid w:val="005C70B4"/>
    <w:rPr>
      <w:rFonts w:ascii="Times New Roman" w:hAnsi="Times New Roman"/>
      <w:b/>
      <w:spacing w:val="10"/>
      <w:sz w:val="25"/>
      <w:shd w:val="clear" w:color="auto" w:fill="FFFFFF"/>
    </w:rPr>
  </w:style>
  <w:style w:type="character" w:customStyle="1" w:styleId="12">
    <w:name w:val="Основной текст + 12"/>
    <w:aliases w:val="5 pt,Полужирный,Интервал 0 pt"/>
    <w:uiPriority w:val="99"/>
    <w:rsid w:val="005C70B4"/>
    <w:rPr>
      <w:rFonts w:ascii="Times New Roman" w:hAnsi="Times New Roman"/>
      <w:b/>
      <w:color w:val="000000"/>
      <w:spacing w:val="10"/>
      <w:sz w:val="25"/>
    </w:rPr>
  </w:style>
  <w:style w:type="paragraph" w:customStyle="1" w:styleId="10">
    <w:name w:val="Заголовок №1"/>
    <w:basedOn w:val="a"/>
    <w:link w:val="1"/>
    <w:uiPriority w:val="99"/>
    <w:rsid w:val="005C70B4"/>
    <w:pPr>
      <w:shd w:val="clear" w:color="auto" w:fill="FFFFFF"/>
      <w:spacing w:after="360" w:line="240" w:lineRule="atLeast"/>
      <w:ind w:hanging="1740"/>
      <w:outlineLvl w:val="0"/>
    </w:pPr>
    <w:rPr>
      <w:rFonts w:ascii="Times New Roman" w:eastAsiaTheme="minorHAnsi" w:hAnsi="Times New Roman" w:cstheme="minorBidi"/>
      <w:b/>
      <w:color w:val="auto"/>
      <w:spacing w:val="10"/>
      <w:sz w:val="25"/>
      <w:szCs w:val="22"/>
      <w:lang w:eastAsia="en-US"/>
    </w:rPr>
  </w:style>
  <w:style w:type="paragraph" w:styleId="a4">
    <w:name w:val="Body Text"/>
    <w:basedOn w:val="a"/>
    <w:link w:val="a5"/>
    <w:uiPriority w:val="99"/>
    <w:rsid w:val="005C70B4"/>
    <w:pPr>
      <w:shd w:val="clear" w:color="auto" w:fill="FFFFFF"/>
      <w:spacing w:before="360" w:after="660" w:line="278" w:lineRule="exact"/>
      <w:ind w:hanging="1740"/>
    </w:pPr>
    <w:rPr>
      <w:rFonts w:ascii="Times New Roman" w:hAnsi="Times New Roman" w:cs="Times New Roman"/>
      <w:color w:val="auto"/>
      <w:sz w:val="21"/>
      <w:szCs w:val="21"/>
    </w:rPr>
  </w:style>
  <w:style w:type="character" w:customStyle="1" w:styleId="a5">
    <w:name w:val="Основной текст Знак"/>
    <w:basedOn w:val="a0"/>
    <w:link w:val="a4"/>
    <w:uiPriority w:val="99"/>
    <w:rsid w:val="005C70B4"/>
    <w:rPr>
      <w:rFonts w:ascii="Times New Roman" w:eastAsia="Times New Roman" w:hAnsi="Times New Roman" w:cs="Times New Roman"/>
      <w:sz w:val="21"/>
      <w:szCs w:val="21"/>
      <w:shd w:val="clear" w:color="auto" w:fill="FFFFFF"/>
      <w:lang w:eastAsia="ru-RU"/>
    </w:rPr>
  </w:style>
  <w:style w:type="character" w:customStyle="1" w:styleId="9">
    <w:name w:val="Основной текст Знак9"/>
    <w:uiPriority w:val="99"/>
    <w:semiHidden/>
    <w:rsid w:val="005C70B4"/>
    <w:rPr>
      <w:color w:val="000000"/>
    </w:rPr>
  </w:style>
  <w:style w:type="character" w:customStyle="1" w:styleId="8">
    <w:name w:val="Основной текст Знак8"/>
    <w:uiPriority w:val="99"/>
    <w:semiHidden/>
    <w:rsid w:val="005C70B4"/>
    <w:rPr>
      <w:color w:val="000000"/>
    </w:rPr>
  </w:style>
  <w:style w:type="character" w:customStyle="1" w:styleId="7">
    <w:name w:val="Основной текст Знак7"/>
    <w:uiPriority w:val="99"/>
    <w:semiHidden/>
    <w:rsid w:val="005C70B4"/>
    <w:rPr>
      <w:color w:val="000000"/>
    </w:rPr>
  </w:style>
  <w:style w:type="character" w:customStyle="1" w:styleId="6">
    <w:name w:val="Основной текст Знак6"/>
    <w:uiPriority w:val="99"/>
    <w:semiHidden/>
    <w:rsid w:val="005C70B4"/>
    <w:rPr>
      <w:color w:val="000000"/>
    </w:rPr>
  </w:style>
  <w:style w:type="character" w:customStyle="1" w:styleId="5">
    <w:name w:val="Основной текст Знак5"/>
    <w:uiPriority w:val="99"/>
    <w:semiHidden/>
    <w:rsid w:val="005C70B4"/>
    <w:rPr>
      <w:color w:val="000000"/>
    </w:rPr>
  </w:style>
  <w:style w:type="character" w:customStyle="1" w:styleId="4">
    <w:name w:val="Основной текст Знак4"/>
    <w:uiPriority w:val="99"/>
    <w:semiHidden/>
    <w:rsid w:val="005C70B4"/>
    <w:rPr>
      <w:color w:val="000000"/>
    </w:rPr>
  </w:style>
  <w:style w:type="character" w:customStyle="1" w:styleId="31">
    <w:name w:val="Основной текст Знак3"/>
    <w:uiPriority w:val="99"/>
    <w:semiHidden/>
    <w:rsid w:val="005C70B4"/>
    <w:rPr>
      <w:color w:val="000000"/>
    </w:rPr>
  </w:style>
  <w:style w:type="character" w:customStyle="1" w:styleId="21">
    <w:name w:val="Основной текст Знак2"/>
    <w:uiPriority w:val="99"/>
    <w:semiHidden/>
    <w:rsid w:val="005C70B4"/>
    <w:rPr>
      <w:color w:val="000000"/>
    </w:rPr>
  </w:style>
  <w:style w:type="paragraph" w:customStyle="1" w:styleId="20">
    <w:name w:val="Основной текст (2)"/>
    <w:basedOn w:val="a"/>
    <w:link w:val="2"/>
    <w:uiPriority w:val="99"/>
    <w:rsid w:val="005C70B4"/>
    <w:pPr>
      <w:shd w:val="clear" w:color="auto" w:fill="FFFFFF"/>
      <w:spacing w:before="480" w:after="660" w:line="240" w:lineRule="atLeast"/>
    </w:pPr>
    <w:rPr>
      <w:rFonts w:ascii="Times New Roman" w:eastAsiaTheme="minorHAnsi" w:hAnsi="Times New Roman" w:cstheme="minorBidi"/>
      <w:b/>
      <w:color w:val="auto"/>
      <w:sz w:val="21"/>
      <w:szCs w:val="22"/>
      <w:lang w:eastAsia="en-US"/>
    </w:rPr>
  </w:style>
  <w:style w:type="paragraph" w:customStyle="1" w:styleId="30">
    <w:name w:val="Основной текст (3)"/>
    <w:basedOn w:val="a"/>
    <w:link w:val="3"/>
    <w:uiPriority w:val="99"/>
    <w:rsid w:val="005C70B4"/>
    <w:pPr>
      <w:shd w:val="clear" w:color="auto" w:fill="FFFFFF"/>
      <w:spacing w:before="1020" w:after="900" w:line="240" w:lineRule="atLeast"/>
    </w:pPr>
    <w:rPr>
      <w:rFonts w:ascii="Times New Roman" w:eastAsiaTheme="minorHAnsi" w:hAnsi="Times New Roman" w:cstheme="minorBidi"/>
      <w:b/>
      <w:color w:val="auto"/>
      <w:spacing w:val="10"/>
      <w:sz w:val="25"/>
      <w:szCs w:val="22"/>
      <w:lang w:eastAsia="en-US"/>
    </w:rPr>
  </w:style>
  <w:style w:type="paragraph" w:styleId="a6">
    <w:name w:val="footnote text"/>
    <w:basedOn w:val="a"/>
    <w:link w:val="a7"/>
    <w:uiPriority w:val="99"/>
    <w:semiHidden/>
    <w:rsid w:val="005C70B4"/>
    <w:rPr>
      <w:rFonts w:ascii="Times New Roman" w:hAnsi="Times New Roman" w:cs="Times New Roman"/>
      <w:color w:val="auto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5C70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rsid w:val="005C70B4"/>
    <w:rPr>
      <w:rFonts w:cs="Times New Roman"/>
      <w:vertAlign w:val="superscript"/>
    </w:rPr>
  </w:style>
  <w:style w:type="character" w:customStyle="1" w:styleId="7pt">
    <w:name w:val="Основной текст + Интервал 7 pt"/>
    <w:uiPriority w:val="99"/>
    <w:rsid w:val="005C70B4"/>
    <w:rPr>
      <w:rFonts w:ascii="Times New Roman" w:hAnsi="Times New Roman"/>
      <w:color w:val="000000"/>
      <w:spacing w:val="140"/>
      <w:sz w:val="21"/>
    </w:rPr>
  </w:style>
  <w:style w:type="paragraph" w:styleId="a9">
    <w:name w:val="Balloon Text"/>
    <w:basedOn w:val="a"/>
    <w:link w:val="aa"/>
    <w:uiPriority w:val="99"/>
    <w:semiHidden/>
    <w:unhideWhenUsed/>
    <w:rsid w:val="005C70B4"/>
    <w:rPr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C70B4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5C70B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C70B4"/>
    <w:rPr>
      <w:rFonts w:ascii="Tahoma" w:eastAsia="Times New Roman" w:hAnsi="Tahoma" w:cs="Tahoma"/>
      <w:color w:val="000000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5C70B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C70B4"/>
    <w:rPr>
      <w:rFonts w:ascii="Tahoma" w:eastAsia="Times New Roman" w:hAnsi="Tahoma" w:cs="Tahoma"/>
      <w:color w:val="000000"/>
      <w:sz w:val="24"/>
      <w:szCs w:val="24"/>
      <w:lang w:eastAsia="ru-RU"/>
    </w:rPr>
  </w:style>
  <w:style w:type="paragraph" w:styleId="af">
    <w:name w:val="Normal (Web)"/>
    <w:aliases w:val="Обычный (Web)"/>
    <w:basedOn w:val="a"/>
    <w:uiPriority w:val="99"/>
    <w:semiHidden/>
    <w:unhideWhenUsed/>
    <w:rsid w:val="005C70B4"/>
    <w:pPr>
      <w:overflowPunct w:val="0"/>
      <w:autoSpaceDE w:val="0"/>
      <w:autoSpaceDN w:val="0"/>
      <w:adjustRightInd w:val="0"/>
      <w:spacing w:before="100" w:after="100"/>
    </w:pPr>
    <w:rPr>
      <w:rFonts w:ascii="Times New Roman" w:hAnsi="Times New Roman" w:cs="Times New Roman"/>
      <w:color w:val="auto"/>
      <w:sz w:val="28"/>
      <w:szCs w:val="20"/>
      <w:lang w:val="en-US" w:eastAsia="en-US"/>
    </w:rPr>
  </w:style>
  <w:style w:type="character" w:customStyle="1" w:styleId="FontStyle16">
    <w:name w:val="Font Style16"/>
    <w:rsid w:val="005C70B4"/>
    <w:rPr>
      <w:rFonts w:ascii="Times New Roman" w:hAnsi="Times New Roman"/>
      <w:sz w:val="24"/>
    </w:rPr>
  </w:style>
  <w:style w:type="paragraph" w:customStyle="1" w:styleId="Style10">
    <w:name w:val="Style10"/>
    <w:basedOn w:val="a"/>
    <w:rsid w:val="005C70B4"/>
    <w:pPr>
      <w:widowControl w:val="0"/>
      <w:autoSpaceDE w:val="0"/>
      <w:autoSpaceDN w:val="0"/>
      <w:adjustRightInd w:val="0"/>
      <w:spacing w:line="243" w:lineRule="exact"/>
      <w:ind w:firstLine="576"/>
      <w:jc w:val="both"/>
    </w:pPr>
    <w:rPr>
      <w:rFonts w:ascii="Times New Roman" w:hAnsi="Times New Roman" w:cs="Times New Roman"/>
      <w:color w:val="auto"/>
    </w:rPr>
  </w:style>
  <w:style w:type="paragraph" w:customStyle="1" w:styleId="Style18">
    <w:name w:val="Style18"/>
    <w:basedOn w:val="a"/>
    <w:rsid w:val="005C70B4"/>
    <w:pPr>
      <w:widowControl w:val="0"/>
      <w:autoSpaceDE w:val="0"/>
      <w:autoSpaceDN w:val="0"/>
      <w:adjustRightInd w:val="0"/>
      <w:spacing w:line="317" w:lineRule="exact"/>
      <w:jc w:val="center"/>
    </w:pPr>
    <w:rPr>
      <w:rFonts w:ascii="Times New Roman" w:hAnsi="Times New Roman" w:cs="Times New Roman"/>
      <w:color w:val="auto"/>
    </w:rPr>
  </w:style>
  <w:style w:type="character" w:customStyle="1" w:styleId="FontStyle36">
    <w:name w:val="Font Style36"/>
    <w:rsid w:val="005C70B4"/>
    <w:rPr>
      <w:rFonts w:ascii="Times New Roman" w:hAnsi="Times New Roman"/>
      <w:b/>
      <w:sz w:val="26"/>
    </w:rPr>
  </w:style>
  <w:style w:type="character" w:customStyle="1" w:styleId="FontStyle37">
    <w:name w:val="Font Style37"/>
    <w:rsid w:val="005C70B4"/>
    <w:rPr>
      <w:rFonts w:ascii="Times New Roman" w:hAnsi="Times New Roman"/>
      <w:spacing w:val="10"/>
      <w:sz w:val="18"/>
    </w:rPr>
  </w:style>
  <w:style w:type="paragraph" w:styleId="af0">
    <w:name w:val="Body Text Indent"/>
    <w:basedOn w:val="a"/>
    <w:link w:val="af1"/>
    <w:uiPriority w:val="99"/>
    <w:unhideWhenUsed/>
    <w:rsid w:val="005C70B4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rsid w:val="005C70B4"/>
    <w:rPr>
      <w:rFonts w:ascii="Tahoma" w:eastAsia="Times New Roman" w:hAnsi="Tahoma" w:cs="Tahoma"/>
      <w:color w:val="000000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5C70B4"/>
    <w:pPr>
      <w:widowControl w:val="0"/>
      <w:autoSpaceDE w:val="0"/>
      <w:autoSpaceDN w:val="0"/>
      <w:adjustRightInd w:val="0"/>
      <w:spacing w:line="214" w:lineRule="exact"/>
    </w:pPr>
    <w:rPr>
      <w:rFonts w:ascii="Times New Roman" w:hAnsi="Times New Roman" w:cs="Times New Roman"/>
      <w:color w:val="auto"/>
    </w:rPr>
  </w:style>
  <w:style w:type="character" w:customStyle="1" w:styleId="FontStyle129">
    <w:name w:val="Font Style129"/>
    <w:uiPriority w:val="99"/>
    <w:rsid w:val="005C70B4"/>
    <w:rPr>
      <w:rFonts w:ascii="Times New Roman" w:hAnsi="Times New Roman"/>
      <w:sz w:val="20"/>
    </w:rPr>
  </w:style>
  <w:style w:type="paragraph" w:customStyle="1" w:styleId="Style7">
    <w:name w:val="Style7"/>
    <w:basedOn w:val="a"/>
    <w:rsid w:val="005C70B4"/>
    <w:pPr>
      <w:widowControl w:val="0"/>
      <w:autoSpaceDE w:val="0"/>
      <w:autoSpaceDN w:val="0"/>
      <w:adjustRightInd w:val="0"/>
      <w:spacing w:line="240" w:lineRule="exact"/>
      <w:ind w:firstLine="586"/>
      <w:jc w:val="both"/>
    </w:pPr>
    <w:rPr>
      <w:rFonts w:ascii="Bookman Old Style" w:hAnsi="Bookman Old Style" w:cs="Times New Roman"/>
      <w:color w:val="auto"/>
    </w:rPr>
  </w:style>
  <w:style w:type="paragraph" w:customStyle="1" w:styleId="Style27">
    <w:name w:val="Style27"/>
    <w:basedOn w:val="a"/>
    <w:rsid w:val="005C70B4"/>
    <w:pPr>
      <w:widowControl w:val="0"/>
      <w:autoSpaceDE w:val="0"/>
      <w:autoSpaceDN w:val="0"/>
      <w:adjustRightInd w:val="0"/>
      <w:spacing w:line="240" w:lineRule="exact"/>
      <w:ind w:hanging="528"/>
    </w:pPr>
    <w:rPr>
      <w:rFonts w:ascii="Bookman Old Style" w:hAnsi="Bookman Old Style" w:cs="Times New Roman"/>
      <w:color w:val="auto"/>
    </w:rPr>
  </w:style>
  <w:style w:type="character" w:customStyle="1" w:styleId="FontStyle43">
    <w:name w:val="Font Style43"/>
    <w:rsid w:val="005C70B4"/>
    <w:rPr>
      <w:rFonts w:ascii="Bookman Old Style" w:hAnsi="Bookman Old Style"/>
      <w:spacing w:val="20"/>
      <w:sz w:val="16"/>
    </w:rPr>
  </w:style>
  <w:style w:type="paragraph" w:styleId="af2">
    <w:name w:val="List Paragraph"/>
    <w:basedOn w:val="a"/>
    <w:uiPriority w:val="34"/>
    <w:qFormat/>
    <w:rsid w:val="005C70B4"/>
    <w:pPr>
      <w:spacing w:after="200" w:line="276" w:lineRule="auto"/>
      <w:ind w:left="720"/>
      <w:contextualSpacing/>
    </w:pPr>
    <w:rPr>
      <w:rFonts w:ascii="Calibri" w:hAnsi="Calibri" w:cs="Times New Roman"/>
      <w:color w:val="auto"/>
      <w:sz w:val="22"/>
      <w:szCs w:val="22"/>
    </w:rPr>
  </w:style>
  <w:style w:type="table" w:styleId="af3">
    <w:name w:val="Table Grid"/>
    <w:basedOn w:val="a1"/>
    <w:uiPriority w:val="59"/>
    <w:rsid w:val="005C70B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Title"/>
    <w:basedOn w:val="a"/>
    <w:next w:val="a4"/>
    <w:link w:val="af5"/>
    <w:uiPriority w:val="10"/>
    <w:rsid w:val="005C70B4"/>
    <w:pPr>
      <w:shd w:val="clear" w:color="auto" w:fill="FFFFFF"/>
      <w:ind w:left="110" w:right="-6"/>
      <w:jc w:val="center"/>
    </w:pPr>
    <w:rPr>
      <w:rFonts w:ascii="Times New Roman" w:hAnsi="Times New Roman" w:cs="Times New Roman"/>
      <w:b/>
      <w:bCs/>
      <w:spacing w:val="-9"/>
      <w:szCs w:val="18"/>
      <w:lang w:eastAsia="zh-CN"/>
    </w:rPr>
  </w:style>
  <w:style w:type="character" w:customStyle="1" w:styleId="af5">
    <w:name w:val="Название Знак"/>
    <w:basedOn w:val="a0"/>
    <w:link w:val="af4"/>
    <w:uiPriority w:val="10"/>
    <w:rsid w:val="005C70B4"/>
    <w:rPr>
      <w:rFonts w:ascii="Times New Roman" w:eastAsia="Times New Roman" w:hAnsi="Times New Roman" w:cs="Times New Roman"/>
      <w:b/>
      <w:bCs/>
      <w:color w:val="000000"/>
      <w:spacing w:val="-9"/>
      <w:sz w:val="24"/>
      <w:szCs w:val="18"/>
      <w:shd w:val="clear" w:color="auto" w:fill="FFFFFF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7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AAEBEF-0756-490A-B7F5-F96D1096A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1256</Words>
  <Characters>7164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 Горобцов</dc:creator>
  <cp:keywords/>
  <dc:description/>
  <cp:lastModifiedBy>User</cp:lastModifiedBy>
  <cp:revision>25</cp:revision>
  <cp:lastPrinted>2024-06-21T08:48:00Z</cp:lastPrinted>
  <dcterms:created xsi:type="dcterms:W3CDTF">2018-09-25T07:46:00Z</dcterms:created>
  <dcterms:modified xsi:type="dcterms:W3CDTF">2025-06-17T12:01:00Z</dcterms:modified>
</cp:coreProperties>
</file>